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53395" w14:textId="47EFAE6F" w:rsidR="00DA245F" w:rsidRDefault="007F0BC9">
      <w:pPr>
        <w:autoSpaceDE w:val="0"/>
        <w:autoSpaceDN w:val="0"/>
        <w:spacing w:after="0" w:line="230" w:lineRule="auto"/>
        <w:ind w:left="1494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АННОТАЦИЯ</w:t>
      </w:r>
      <w:bookmarkStart w:id="0" w:name="_GoBack"/>
      <w:bookmarkEnd w:id="0"/>
    </w:p>
    <w:p w14:paraId="1E2ACC75" w14:textId="77777777" w:rsidR="00A16667" w:rsidRPr="00C22448" w:rsidRDefault="00C22448">
      <w:pPr>
        <w:autoSpaceDE w:val="0"/>
        <w:autoSpaceDN w:val="0"/>
        <w:spacing w:before="346" w:after="0" w:line="230" w:lineRule="auto"/>
        <w:rPr>
          <w:lang w:val="ru-RU"/>
        </w:rPr>
      </w:pPr>
      <w:r w:rsidRPr="00C22448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ОБЩАЯ ХАРАКТЕРИСТИКА УЧЕБНОГО КУРСА </w:t>
      </w:r>
      <w:r w:rsidR="008563A2">
        <w:rPr>
          <w:rFonts w:ascii="Times New Roman" w:eastAsia="Times New Roman" w:hAnsi="Times New Roman"/>
          <w:b/>
          <w:color w:val="000000"/>
          <w:sz w:val="24"/>
          <w:lang w:val="ru-RU"/>
        </w:rPr>
        <w:t>«</w:t>
      </w:r>
      <w:r w:rsidRPr="00C22448">
        <w:rPr>
          <w:rFonts w:ascii="Times New Roman" w:eastAsia="Times New Roman" w:hAnsi="Times New Roman"/>
          <w:b/>
          <w:color w:val="000000"/>
          <w:sz w:val="24"/>
          <w:lang w:val="ru-RU"/>
        </w:rPr>
        <w:t>ГЕОМЕТРИЯ</w:t>
      </w:r>
      <w:r w:rsidR="008563A2">
        <w:rPr>
          <w:rFonts w:ascii="Times New Roman" w:eastAsia="Times New Roman" w:hAnsi="Times New Roman"/>
          <w:b/>
          <w:color w:val="000000"/>
          <w:sz w:val="24"/>
          <w:lang w:val="ru-RU"/>
        </w:rPr>
        <w:t>»</w:t>
      </w:r>
    </w:p>
    <w:p w14:paraId="6AF27281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Рабочая программа по учебному курсу "Геометрия" для обучающихся 7 классов разработана на основе Федерального государственного образовательного стандарта основного общего образования с учётом и современных мировых требований, предъявляемых к математическому образованию, и традиций российского образования, которые обеспечивают овладение ключевыми компетенциями, составляющими основу для непрерывного образования и саморазвития, а также целостность общекультурного, личностного и познавательного развития обучающихся. В программе учтены идеи и положения Концепции развития математического образования в Российской Федерации. В эпоху цифровой трансформации всех сфер человеческой деятельности невозможно стать образованным современным человеком без базовой математической подготовки. Уже в школе математика служит опорным предметом для изучения смежных дисциплин, а после школы реальной необходимостью становится непрерывное образование, что требует полноценной базовой общеобразовательной подготовки, в том числе и математической.</w:t>
      </w:r>
    </w:p>
    <w:p w14:paraId="721F9C12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Это обусловлено тем, что в наши дни растёт число профессий, связанных с непосредственным применением математики: и в сфере экономики, и в бизнесе, и в технологических областях, и даже в гуманитарных сферах. Таким образом, круг школьников, для которых математика может стать значимым предметом, расширяется.</w:t>
      </w:r>
    </w:p>
    <w:p w14:paraId="41B35D3E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Практическая полезность математики обусловлена тем, что её предметом являются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фундаментальные структуры нашего мира: пространственные формы и количественные отношения от простейших, усваиваемых в непосредственном опыте, до достаточно сложных, необходимых для развития научных и прикладных идей. Без конкретных математических знаний затруднено понимание принципов устройства и использования современной техники, восприятие и интерпретация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разнообразной социальной, экономической, политической информации, малоэффективна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повседневная практическая деятельность. Каждому человеку в своей жизни приходится выполнять расчёты и составлять алгоритмы, находить и применять формулы, владеть практическими приёмами геометрических измерений и построений, читать информацию, представленную в виде таблиц, диаграмм и графиков, жить в условиях неопределённости и понимать вероятностный характер случайных событий.</w:t>
      </w:r>
    </w:p>
    <w:p w14:paraId="190CF35C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Одновременно с расширением сфер применения математики в современном обществе всё более важным становится математический стиль мышления, проявляющийся в определённых умственных навыках. В процессе изучения математики в арсенал приёмов и методов мышления человека естественным образом включаются индукция и дедукция, обобщение и конкретизация, анализ и синтез, классификация и систематизация, абстрагирование и аналогия. Объекты математических умозаключений, правила их конструирования раскрывают механизм логических построений, способствуют выработке умения формулировать, обосновывать и доказывать суждения, тем самым развивают логическое мышление. Ведущая роль принадлежит математике и в формировании алгоритмической компоненты мышления и воспитании умений действовать по заданным алгоритмам, совершенствовать известные и конструировать новые. В процессе решения задач — основой учебной деятельности на уроках математики — развиваются также творческая и прикладная стороны мышления.</w:t>
      </w:r>
    </w:p>
    <w:p w14:paraId="20E0D01D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Обучение математике даёт возможность развивать у обучающихся точную, рациональную и информативную речь, умение отбирать наиболее подходящие языковые, символические, графические средства для выражения суждений и наглядного их представления.</w:t>
      </w:r>
    </w:p>
    <w:p w14:paraId="745E96A3" w14:textId="108A77C6" w:rsidR="00A16667" w:rsidRPr="008563A2" w:rsidRDefault="00C22448" w:rsidP="00B36B2B">
      <w:pPr>
        <w:autoSpaceDE w:val="0"/>
        <w:autoSpaceDN w:val="0"/>
        <w:spacing w:after="0" w:line="240" w:lineRule="auto"/>
        <w:ind w:left="180" w:hanging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Необходимым компонентом общей культуры в современном толковании является общее знакомство</w:t>
      </w:r>
      <w:r w:rsidR="00B36B2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методами познания действительности, представление о предмете и методах математики, их отличий от методов других естественных и гуманитарных наук, об особенностях применения математики для решения научных и прикладных задач. Таким образом, математическое образование вносит свой вклад в формирование общей культуры человека.</w:t>
      </w:r>
    </w:p>
    <w:p w14:paraId="6BC5D024" w14:textId="5FD4B0C0" w:rsidR="00A16667" w:rsidRPr="008563A2" w:rsidRDefault="00B36B2B" w:rsidP="00B36B2B">
      <w:pPr>
        <w:autoSpaceDE w:val="0"/>
        <w:autoSpaceDN w:val="0"/>
        <w:spacing w:after="0" w:line="240" w:lineRule="auto"/>
        <w:ind w:right="432" w:hanging="18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</w:t>
      </w:r>
      <w:r w:rsidR="00C22448"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Изучение математики также способствует эстетическому воспитанию человека, пониманию красоты и изящества математических рассуждений, восприятию геометрических форм, усвоению идеи симметрии.</w:t>
      </w:r>
    </w:p>
    <w:p w14:paraId="1ECEE8B2" w14:textId="77777777" w:rsidR="00A16667" w:rsidRPr="008563A2" w:rsidRDefault="00C22448" w:rsidP="00B36B2B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ЦЕЛИ ИЗУЧЕНИЯ УЧЕБНОГО КУРСА </w:t>
      </w:r>
      <w:r w:rsid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ГЕОМЕТРИЯ</w:t>
      </w:r>
      <w:r w:rsid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14:paraId="02C1B2A2" w14:textId="6B5E404C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«Математику уже затем учить надо, что она ум в порядок приводит», — писал великий русский ученый Михаил Васильевич Ломоносов. И в этом состоит одна из двух целей обучения геометрии как составной части математики в школе. Этой цели соответствует доказательная линия преподавания геометрии. Следуя представленной рабочей программе, начиная с седьмого класса на уроках геометрии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от «противного», отличать свойства от признаков, формулировать обратные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утверждения. Ученик, овладевший искусством рассуждать, будет применять его и в окружающей жизни.</w:t>
      </w:r>
    </w:p>
    <w:p w14:paraId="5BEEACA5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Как писал геометр и педагог Игорь Федорович Шарыгин, «людьми, понимающими, что такое доказательство, трудно и даже невозможно манипулировать». И в этом состоит важное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воспитательное значение изучения геометрии, присущее именно отечественной математической школе. Вместе с тем авторы программы предостерегают учителя от излишнего формализма, особенно в отношении начал и оснований геометрии. Французский математик Жан Дьедонне по этому поводу высказался так: «Что касается деликатной проблемы введения «аксиом», то мне кажется, что на первых порах нужно вообще избегать произносить само это слово. С другой же стороны, не следует упускать ни одной возможности давать примеры логических заключений, которые куда в большей мере, чем идея аксиом, являются истинными и единственными двигателями математического мышления».</w:t>
      </w:r>
    </w:p>
    <w:p w14:paraId="6E620DD5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Окончивший курс геометрии школьник должен быть в состоянии определить 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 геометрии в школе. Данная практическая линия является не менее важной, чем первая. Ещё Платон предписывал, чтобы «граждане Прекрасного города ни в коем случае не оставляли геометрию, ведь немаловажно даже побочное её применение — в военном деле да, впрочем, и во всех науках — для лучшего их усвоения: мы ведь знаем, какая бесконечная разница существует между человеком причастным к геометрии и непричастным». Для этого учителю рекомендуется подбирать задачи практического характера для рассматриваемых тем, учить детей строить математические модели реальных жизненных ситуаций, проводить вычисления и оценивать адекватность полученного результата. Крайне важно подчёркивать связи геометрии с другими предметами, мотивировать использовать определения геометрических фигур и понятий,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и «Теорема Пифагора».</w:t>
      </w:r>
    </w:p>
    <w:p w14:paraId="42B997B2" w14:textId="77777777" w:rsidR="00A16667" w:rsidRPr="008563A2" w:rsidRDefault="00C22448" w:rsidP="008B0CF6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МЕСТО УЧЕБНОГО КУРСА В УЧЕБНОМ ПЛАНЕ</w:t>
      </w:r>
    </w:p>
    <w:p w14:paraId="64FD501E" w14:textId="710C3B8C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Согласно учебному плану в </w:t>
      </w:r>
      <w:r w:rsidR="00CA343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7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классе изучается учебный курс «Геометрия», который включает следующие основные разделы содержания: «Геометрические фигуры и их свойства», «Измерение геометрических величин», а также «Декартовы координаты на плоскости», «Векторы», «Движения плоскости» и «Преобразования подобия». Учебный план</w:t>
      </w:r>
      <w:r w:rsidR="00CA3430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предусматривает изучение геометрии на базовом уровне, исходя из 68 учебных часов в учебном году.</w:t>
      </w:r>
    </w:p>
    <w:p w14:paraId="64F78189" w14:textId="77777777" w:rsidR="00A16667" w:rsidRPr="008563A2" w:rsidRDefault="00C22448" w:rsidP="008563A2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КУРСА </w:t>
      </w:r>
      <w:r w:rsid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ГЕОМЕТРИЯ</w:t>
      </w:r>
      <w:r w:rsid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»</w:t>
      </w:r>
    </w:p>
    <w:p w14:paraId="06316187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288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14:paraId="2F773C14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14:paraId="0C48A26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Равнобедренный и равносторонний треугольники. Неравенство треугольника.</w:t>
      </w:r>
    </w:p>
    <w:p w14:paraId="598B5323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Свойства и признаки равнобедренного треугольника. Признаки равенства треугольников.</w:t>
      </w:r>
    </w:p>
    <w:p w14:paraId="51013A02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129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14:paraId="371B45D4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14:paraId="2C52AD75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14:paraId="7AD53A5E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14:paraId="612D1252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576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учебного курса «Геометрия» должно обеспечивать достижение на уровне основного общего образования следующих личностных, метапредметных и предметных образовательных результатов:</w:t>
      </w:r>
    </w:p>
    <w:p w14:paraId="1924BC77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315EF18E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освоения программы учебного курса «Геометрия» характеризуются: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Патриотическое воспитание: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сферах.</w:t>
      </w:r>
    </w:p>
    <w:p w14:paraId="2265A3A3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F0F50"/>
          <w:sz w:val="24"/>
          <w:szCs w:val="24"/>
          <w:lang w:val="ru-RU"/>
        </w:rPr>
        <w:t xml:space="preserve">Гражданское </w:t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и духовно-нравственное воспитание: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(выборы, опросы и пр.);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учёного.</w:t>
      </w:r>
    </w:p>
    <w:p w14:paraId="30436FE5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Трудовое воспитание: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осознанным выбором и построением индивидуальной траектории образования и жизненных планов с учётом личных интересов и общественных потребностей.</w:t>
      </w:r>
    </w:p>
    <w:p w14:paraId="26286934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Эстетическое воспитание</w:t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способностью к эмоциональному и эстетическому восприятию математических объектов, задач, решений, рассуждений; умению видеть математические закономерности в искусстве.</w:t>
      </w:r>
    </w:p>
    <w:p w14:paraId="7758AE87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Ценности научного познания: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овладением языком математики и математической культурой как средством познания мира;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овладением простейшими навыками исследовательской деятельности.</w:t>
      </w:r>
    </w:p>
    <w:p w14:paraId="202C6B8E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Физическое воспитание, формирование культуры здоровья и эмоционального благополучия: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сформированностью навыка рефлексии, признанием своего права на ошибку и такого же права другого человека.</w:t>
      </w:r>
    </w:p>
    <w:p w14:paraId="6326D976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Экологическое воспитание: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среды;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осознанием глобального характера экологических проблем и путей их решения.</w:t>
      </w:r>
    </w:p>
    <w:p w14:paraId="64716A84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86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14:paraId="6E10444F" w14:textId="77777777" w:rsidR="00A16667" w:rsidRPr="008563A2" w:rsidRDefault="00C22448" w:rsidP="00B36B2B">
      <w:pPr>
        <w:autoSpaceDE w:val="0"/>
        <w:autoSpaceDN w:val="0"/>
        <w:spacing w:after="0" w:line="240" w:lineRule="auto"/>
        <w:ind w:left="142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—  готовностью к действиям в условиях неопределённости, повышению уровня своей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 </w:t>
      </w:r>
    </w:p>
    <w:p w14:paraId="01197C4B" w14:textId="77777777" w:rsidR="00A16667" w:rsidRPr="008563A2" w:rsidRDefault="00C22448" w:rsidP="00B36B2B">
      <w:pPr>
        <w:autoSpaceDE w:val="0"/>
        <w:autoSpaceDN w:val="0"/>
        <w:spacing w:after="0" w:line="240" w:lineRule="auto"/>
        <w:ind w:left="142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необходимостью в формировании новых знаний, в том числе формулировать идеи, понятия, гипотезы об объектах и явлениях, в том числе ранее не известных, осознавать дефициты собственных знаний и компетентностей, планировать своё развитие;</w:t>
      </w:r>
    </w:p>
    <w:p w14:paraId="49C20ACF" w14:textId="77777777" w:rsidR="00A16667" w:rsidRPr="008563A2" w:rsidRDefault="00C22448" w:rsidP="00B36B2B">
      <w:pPr>
        <w:autoSpaceDE w:val="0"/>
        <w:autoSpaceDN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4257E91" w14:textId="77777777" w:rsidR="00A16667" w:rsidRPr="008563A2" w:rsidRDefault="00C22448" w:rsidP="008B0CF6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1D755E0A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44"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курса «Геометрия» характеризуются овладением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универсальными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познавательными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действиями, универсальными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коммуникативными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действиями и универсальными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регулятивными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действиями.</w:t>
      </w:r>
    </w:p>
    <w:p w14:paraId="3AA5658C" w14:textId="77777777" w:rsidR="00A16667" w:rsidRPr="008563A2" w:rsidRDefault="00C22448" w:rsidP="008563A2">
      <w:pPr>
        <w:autoSpaceDE w:val="0"/>
        <w:autoSpaceDN w:val="0"/>
        <w:spacing w:after="0" w:line="240" w:lineRule="auto"/>
        <w:ind w:firstLine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1)   Универсальные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познавательные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действия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информацией).</w:t>
      </w:r>
    </w:p>
    <w:p w14:paraId="7635835F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14:paraId="7DFDD9B4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0E95DAE2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25FAD9C2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</w:t>
      </w:r>
    </w:p>
    <w:p w14:paraId="2380B02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делать выводы с использованием законов логики, дедуктивных и индуктивных умозаключений, умозаключений по аналогии;</w:t>
      </w:r>
    </w:p>
    <w:p w14:paraId="1AF2CFB7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контрпримеры; обосновывать собственные рассуждения;</w:t>
      </w:r>
    </w:p>
    <w:p w14:paraId="70176982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86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D378BC0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14:paraId="66F91166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использовать вопросы как исследовательский инструмент познания;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7C1D6F4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10433FAE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7EEEA8EF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прогнозировать возможное развитие процесса, а также выдвигать предположения о его развитии в новых условиях.</w:t>
      </w:r>
    </w:p>
    <w:p w14:paraId="24D3D7E8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14:paraId="6E0E9527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выявлять недостаточность и избыточность информации, данных, необходимых для решения задачи;</w:t>
      </w:r>
    </w:p>
    <w:p w14:paraId="407CEA03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выбирать, анализировать, систематизировать и интерпретировать информацию различных видов и форм представления;</w:t>
      </w:r>
    </w:p>
    <w:p w14:paraId="132A3DD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56936F9E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29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оценивать надёжность информации по критериям, предложенным учителем или сформулированным самостоятельно.</w:t>
      </w:r>
    </w:p>
    <w:p w14:paraId="712DECAB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2)  Универсальные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коммуникативные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действия обеспечивают сформированность социальных навыков обучающихся.</w:t>
      </w:r>
    </w:p>
    <w:p w14:paraId="09DD4805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14:paraId="0920B0E0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462E38AC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7640FA45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35CE1676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Сотрудничество:</w:t>
      </w:r>
    </w:p>
    <w:p w14:paraId="3E408E33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понимать и использовать преимущества командной и индивидуальной работы при решении учебных математических задач;</w:t>
      </w:r>
    </w:p>
    <w:p w14:paraId="4D9C127E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777E4F0D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участвовать в групповых формах работы (обсуждения, обмен мнениями, мозговые штурмы и др.);</w:t>
      </w:r>
    </w:p>
    <w:p w14:paraId="43AB9969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выполнять свою часть работы и координировать свои действия с другими членами команды;</w:t>
      </w:r>
    </w:p>
    <w:p w14:paraId="29293C5E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57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оценивать качество своего вклада в общий продукт по критериям, сформулированным участниками взаимодействия.</w:t>
      </w:r>
    </w:p>
    <w:p w14:paraId="2DFDB937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 xml:space="preserve">3)  Универсальные </w:t>
      </w:r>
      <w:r w:rsidRPr="008563A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регулятивные </w:t>
      </w:r>
      <w:r w:rsidRPr="008563A2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/>
        </w:rPr>
        <w:t>действия обеспечивают формирование смысловых установок и жизненных навыков личности.</w:t>
      </w:r>
    </w:p>
    <w:p w14:paraId="086CA191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Самоорганизация: </w:t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A7EF80A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18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>Самоконтроль:</w:t>
      </w:r>
    </w:p>
    <w:p w14:paraId="03FE729A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 w:right="144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владеть способами самопроверки, самоконтроля процесса и результата решения математической задачи;</w:t>
      </w:r>
    </w:p>
    <w:p w14:paraId="537F1EB0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4EC92E3D" w14:textId="77777777" w:rsidR="00A16667" w:rsidRPr="008563A2" w:rsidRDefault="00C22448" w:rsidP="008563A2">
      <w:pPr>
        <w:autoSpaceDE w:val="0"/>
        <w:autoSpaceDN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16FFAE02" w14:textId="77777777" w:rsidR="00A16667" w:rsidRPr="008563A2" w:rsidRDefault="00C22448" w:rsidP="008B0CF6">
      <w:pPr>
        <w:autoSpaceDE w:val="0"/>
        <w:autoSpaceDN w:val="0"/>
        <w:spacing w:before="240"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ПРЕДМЕТНЫЕ РЕЗУЛЬТАТЫ </w:t>
      </w:r>
    </w:p>
    <w:p w14:paraId="69C34004" w14:textId="77777777" w:rsidR="00A16667" w:rsidRPr="008563A2" w:rsidRDefault="00C22448" w:rsidP="008563A2">
      <w:pPr>
        <w:tabs>
          <w:tab w:val="left" w:pos="180"/>
        </w:tabs>
        <w:autoSpaceDE w:val="0"/>
        <w:autoSpaceDN w:val="0"/>
        <w:spacing w:after="0" w:line="240" w:lineRule="auto"/>
        <w:ind w:right="100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Освоение учебного курса «Геометрия» на уровне основного общего образования должно обеспечивать достижение следующих предметных образовательных результатов:</w:t>
      </w:r>
    </w:p>
    <w:p w14:paraId="027BC9A0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Распознавать изученные геометрические фигуры, определять их взаимное расположение, изображать геометрические фигуры;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14:paraId="61F2AF61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14:paraId="363EF52E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Строить чертежи к геометрическим задачам.</w:t>
      </w:r>
    </w:p>
    <w:p w14:paraId="2850C77E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14:paraId="3E020830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Проводить логические рассуждения с использованием геометрических теорем.</w:t>
      </w:r>
    </w:p>
    <w:p w14:paraId="6F00E3FD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432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14:paraId="103756DA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14:paraId="360B9913" w14:textId="77777777" w:rsidR="00A16667" w:rsidRPr="008563A2" w:rsidRDefault="00C22448" w:rsidP="008563A2">
      <w:pPr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Решать задачи на клетчатой бумаге.</w:t>
      </w:r>
    </w:p>
    <w:p w14:paraId="75FC4A5C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44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14:paraId="6ABDB12B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720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—  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14:paraId="0A42A14E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1296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14:paraId="3932E948" w14:textId="77777777" w:rsidR="00A16667" w:rsidRPr="008563A2" w:rsidRDefault="00C22448" w:rsidP="008563A2">
      <w:pPr>
        <w:autoSpaceDE w:val="0"/>
        <w:autoSpaceDN w:val="0"/>
        <w:spacing w:after="0" w:line="240" w:lineRule="auto"/>
        <w:ind w:right="288"/>
        <w:rPr>
          <w:rFonts w:ascii="Times New Roman" w:hAnsi="Times New Roman" w:cs="Times New Roman"/>
          <w:sz w:val="24"/>
          <w:szCs w:val="24"/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Пользоваться простейшими геометрическими неравенства ми, понимать их практический смысл.</w:t>
      </w:r>
    </w:p>
    <w:p w14:paraId="712C2E9E" w14:textId="77777777" w:rsidR="00A16667" w:rsidRPr="00C22448" w:rsidRDefault="00C22448" w:rsidP="008563A2">
      <w:pPr>
        <w:autoSpaceDE w:val="0"/>
        <w:autoSpaceDN w:val="0"/>
        <w:spacing w:after="0" w:line="240" w:lineRule="auto"/>
        <w:rPr>
          <w:lang w:val="ru-RU"/>
        </w:rPr>
      </w:pPr>
      <w:r w:rsidRPr="008563A2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—  Пр</w:t>
      </w:r>
      <w:r w:rsidRPr="00C22448">
        <w:rPr>
          <w:rFonts w:ascii="Times New Roman" w:eastAsia="Times New Roman" w:hAnsi="Times New Roman"/>
          <w:color w:val="000000"/>
          <w:sz w:val="24"/>
          <w:lang w:val="ru-RU"/>
        </w:rPr>
        <w:t>оводить основные геометрические построения с помощью циркуля и линейки.</w:t>
      </w:r>
    </w:p>
    <w:p w14:paraId="47055DD5" w14:textId="77777777" w:rsidR="00A16667" w:rsidRPr="00C22448" w:rsidRDefault="00A16667">
      <w:pPr>
        <w:rPr>
          <w:lang w:val="ru-RU"/>
        </w:rPr>
        <w:sectPr w:rsidR="00A16667" w:rsidRPr="00C22448" w:rsidSect="00CA3430">
          <w:pgSz w:w="11900" w:h="16840"/>
          <w:pgMar w:top="567" w:right="567" w:bottom="567" w:left="567" w:header="720" w:footer="720" w:gutter="0"/>
          <w:cols w:space="720" w:equalWidth="0">
            <w:col w:w="10247" w:space="0"/>
          </w:cols>
          <w:docGrid w:linePitch="360"/>
        </w:sectPr>
      </w:pPr>
    </w:p>
    <w:p w14:paraId="33ED86BA" w14:textId="77777777" w:rsidR="00A16667" w:rsidRDefault="00C22448">
      <w:pPr>
        <w:autoSpaceDE w:val="0"/>
        <w:autoSpaceDN w:val="0"/>
        <w:spacing w:after="258" w:line="233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8563A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lastRenderedPageBreak/>
        <w:t xml:space="preserve">ТЕМАТИЧЕСКОЕ ПЛАНИРОВАНИЕ </w:t>
      </w:r>
    </w:p>
    <w:tbl>
      <w:tblPr>
        <w:tblStyle w:val="TableNormal"/>
        <w:tblW w:w="16018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3118"/>
        <w:gridCol w:w="567"/>
        <w:gridCol w:w="709"/>
        <w:gridCol w:w="709"/>
        <w:gridCol w:w="708"/>
        <w:gridCol w:w="5559"/>
        <w:gridCol w:w="1224"/>
        <w:gridCol w:w="21"/>
        <w:gridCol w:w="2835"/>
      </w:tblGrid>
      <w:tr w:rsidR="005D5C37" w:rsidRPr="00543C2F" w14:paraId="3EF0C1CE" w14:textId="77777777" w:rsidTr="00CA48E8">
        <w:trPr>
          <w:trHeight w:val="333"/>
        </w:trPr>
        <w:tc>
          <w:tcPr>
            <w:tcW w:w="568" w:type="dxa"/>
            <w:vMerge w:val="restart"/>
          </w:tcPr>
          <w:p w14:paraId="3A5658F3" w14:textId="77777777" w:rsidR="00543C2F" w:rsidRPr="00543C2F" w:rsidRDefault="00543C2F" w:rsidP="00543C2F">
            <w:pPr>
              <w:spacing w:before="74" w:line="266" w:lineRule="auto"/>
              <w:ind w:right="1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№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118" w:type="dxa"/>
            <w:vMerge w:val="restart"/>
          </w:tcPr>
          <w:p w14:paraId="1D9F31C7" w14:textId="77777777" w:rsidR="00543C2F" w:rsidRPr="00543C2F" w:rsidRDefault="00543C2F" w:rsidP="00543C2F">
            <w:pPr>
              <w:spacing w:before="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Наименование</w:t>
            </w:r>
            <w:r w:rsidR="002B2D40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разделов</w:t>
            </w:r>
            <w:r w:rsidR="002B2D40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тем</w:t>
            </w:r>
            <w:r w:rsidR="002B2D40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985" w:type="dxa"/>
            <w:gridSpan w:val="3"/>
          </w:tcPr>
          <w:p w14:paraId="7F456E6A" w14:textId="77777777" w:rsidR="00543C2F" w:rsidRPr="00543C2F" w:rsidRDefault="00543C2F" w:rsidP="00543C2F">
            <w:pPr>
              <w:spacing w:before="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Количество</w:t>
            </w:r>
            <w:r w:rsidR="002B2D40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708" w:type="dxa"/>
            <w:vMerge w:val="restart"/>
          </w:tcPr>
          <w:p w14:paraId="25A9D185" w14:textId="77777777" w:rsidR="00543C2F" w:rsidRPr="00543C2F" w:rsidRDefault="00543C2F" w:rsidP="002B2D40">
            <w:pPr>
              <w:tabs>
                <w:tab w:val="left" w:pos="724"/>
              </w:tabs>
              <w:spacing w:before="74" w:line="266" w:lineRule="auto"/>
              <w:ind w:right="-16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а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та</w:t>
            </w:r>
          </w:p>
        </w:tc>
        <w:tc>
          <w:tcPr>
            <w:tcW w:w="5559" w:type="dxa"/>
            <w:vMerge w:val="restart"/>
          </w:tcPr>
          <w:p w14:paraId="7ED79C47" w14:textId="77777777" w:rsidR="00543C2F" w:rsidRPr="00543C2F" w:rsidRDefault="00543C2F" w:rsidP="00543C2F">
            <w:pPr>
              <w:spacing w:before="7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Виды</w:t>
            </w:r>
            <w:r w:rsidR="002B2D40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1224" w:type="dxa"/>
            <w:vMerge w:val="restart"/>
          </w:tcPr>
          <w:p w14:paraId="30933C24" w14:textId="77777777" w:rsidR="00543C2F" w:rsidRPr="00543C2F" w:rsidRDefault="00543C2F" w:rsidP="00114FA1">
            <w:pPr>
              <w:spacing w:before="74" w:line="26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spacing w:val="-2"/>
                <w:w w:val="105"/>
                <w:sz w:val="24"/>
                <w:szCs w:val="24"/>
                <w:lang w:val="ru-RU"/>
              </w:rPr>
              <w:t>Виды, формы</w:t>
            </w:r>
            <w:r w:rsidR="002B2D40">
              <w:rPr>
                <w:rFonts w:ascii="Times New Roman" w:eastAsia="Times New Roman" w:hAnsi="Times New Roman" w:cs="Times New Roman"/>
                <w:bCs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контроля</w:t>
            </w:r>
          </w:p>
        </w:tc>
        <w:tc>
          <w:tcPr>
            <w:tcW w:w="2856" w:type="dxa"/>
            <w:gridSpan w:val="2"/>
            <w:vMerge w:val="restart"/>
          </w:tcPr>
          <w:p w14:paraId="1B76FDBB" w14:textId="77777777" w:rsidR="00543C2F" w:rsidRPr="00543C2F" w:rsidRDefault="00543C2F" w:rsidP="00543C2F">
            <w:pPr>
              <w:spacing w:before="74" w:line="266" w:lineRule="auto"/>
              <w:ind w:right="-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Электронные (цифровые)</w:t>
            </w:r>
            <w:r w:rsidR="002B2D40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образовательные</w:t>
            </w:r>
            <w:r w:rsidR="002B2D40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ресурсы</w:t>
            </w:r>
          </w:p>
        </w:tc>
      </w:tr>
      <w:tr w:rsidR="00543C2F" w:rsidRPr="00543C2F" w14:paraId="2BD05F77" w14:textId="77777777" w:rsidTr="00CA48E8">
        <w:trPr>
          <w:trHeight w:val="525"/>
        </w:trPr>
        <w:tc>
          <w:tcPr>
            <w:tcW w:w="568" w:type="dxa"/>
            <w:vMerge/>
            <w:tcBorders>
              <w:top w:val="nil"/>
            </w:tcBorders>
          </w:tcPr>
          <w:p w14:paraId="3547D1A1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8" w:type="dxa"/>
            <w:vMerge/>
            <w:tcBorders>
              <w:top w:val="nil"/>
            </w:tcBorders>
          </w:tcPr>
          <w:p w14:paraId="1F41E681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67" w:type="dxa"/>
          </w:tcPr>
          <w:p w14:paraId="3E34B49C" w14:textId="77777777" w:rsidR="00543C2F" w:rsidRPr="00543C2F" w:rsidRDefault="00543C2F" w:rsidP="00543C2F">
            <w:pPr>
              <w:spacing w:before="74"/>
              <w:ind w:right="-146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709" w:type="dxa"/>
          </w:tcPr>
          <w:p w14:paraId="0701A509" w14:textId="77777777" w:rsidR="00543C2F" w:rsidRPr="00543C2F" w:rsidRDefault="00543C2F" w:rsidP="00543C2F">
            <w:pPr>
              <w:spacing w:line="266" w:lineRule="auto"/>
              <w:ind w:right="-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к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онтр</w:t>
            </w: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раб</w:t>
            </w:r>
            <w:r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14:paraId="6524EE02" w14:textId="77777777" w:rsidR="00543C2F" w:rsidRDefault="00543C2F" w:rsidP="00543C2F">
            <w:pPr>
              <w:spacing w:line="266" w:lineRule="auto"/>
              <w:ind w:right="43"/>
              <w:rPr>
                <w:rFonts w:ascii="Times New Roman" w:eastAsia="Times New Roman" w:hAnsi="Times New Roman" w:cs="Times New Roman"/>
                <w:bCs/>
                <w:spacing w:val="-37"/>
                <w:w w:val="10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п</w:t>
            </w:r>
            <w:r w:rsidRPr="00543C2F"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pacing w:val="-1"/>
                <w:w w:val="105"/>
                <w:sz w:val="24"/>
                <w:szCs w:val="24"/>
                <w:lang w:val="ru-RU"/>
              </w:rPr>
              <w:t>.</w:t>
            </w:r>
          </w:p>
          <w:p w14:paraId="54CBB537" w14:textId="77777777" w:rsidR="00543C2F" w:rsidRPr="00543C2F" w:rsidRDefault="00543C2F" w:rsidP="00543C2F">
            <w:pPr>
              <w:spacing w:line="266" w:lineRule="auto"/>
              <w:ind w:right="-15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Cs/>
                <w:w w:val="105"/>
                <w:sz w:val="24"/>
                <w:szCs w:val="24"/>
                <w:lang w:val="ru-RU"/>
              </w:rPr>
              <w:t>работы</w:t>
            </w:r>
          </w:p>
        </w:tc>
        <w:tc>
          <w:tcPr>
            <w:tcW w:w="708" w:type="dxa"/>
            <w:vMerge/>
            <w:tcBorders>
              <w:top w:val="nil"/>
            </w:tcBorders>
          </w:tcPr>
          <w:p w14:paraId="25F3EDCD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  <w:vMerge/>
            <w:tcBorders>
              <w:top w:val="nil"/>
            </w:tcBorders>
          </w:tcPr>
          <w:p w14:paraId="19F69DC1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  <w:vMerge/>
            <w:tcBorders>
              <w:top w:val="nil"/>
            </w:tcBorders>
          </w:tcPr>
          <w:p w14:paraId="250EA525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  <w:vMerge/>
            <w:tcBorders>
              <w:top w:val="nil"/>
            </w:tcBorders>
          </w:tcPr>
          <w:p w14:paraId="3DE2407A" w14:textId="77777777" w:rsidR="00543C2F" w:rsidRPr="00543C2F" w:rsidRDefault="00543C2F" w:rsidP="00543C2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543C2F" w14:paraId="1C9A0001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73EB1538" w14:textId="77777777" w:rsidR="00543C2F" w:rsidRPr="00543C2F" w:rsidRDefault="00543C2F" w:rsidP="00543C2F">
            <w:pPr>
              <w:spacing w:before="7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Раздел1.Простейшиегеометрические</w:t>
            </w:r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фигурыиихсвойства.Измерениегеометрическихвеличин.</w:t>
            </w:r>
          </w:p>
        </w:tc>
      </w:tr>
      <w:tr w:rsidR="00543C2F" w:rsidRPr="007F0BC9" w14:paraId="744C476E" w14:textId="77777777" w:rsidTr="00CA48E8">
        <w:trPr>
          <w:trHeight w:val="717"/>
        </w:trPr>
        <w:tc>
          <w:tcPr>
            <w:tcW w:w="568" w:type="dxa"/>
          </w:tcPr>
          <w:p w14:paraId="5AFEE72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1.1.</w:t>
            </w:r>
          </w:p>
        </w:tc>
        <w:tc>
          <w:tcPr>
            <w:tcW w:w="3118" w:type="dxa"/>
          </w:tcPr>
          <w:p w14:paraId="7FF787C1" w14:textId="77777777" w:rsidR="00543C2F" w:rsidRPr="00543C2F" w:rsidRDefault="00543C2F" w:rsidP="002B2D40">
            <w:pPr>
              <w:ind w:right="-1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Простейшие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геометрические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объекты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точки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пр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я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мые,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лучи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углы,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многоугольник,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ломаная</w:t>
            </w:r>
          </w:p>
        </w:tc>
        <w:tc>
          <w:tcPr>
            <w:tcW w:w="567" w:type="dxa"/>
          </w:tcPr>
          <w:p w14:paraId="561FF23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</w:tcPr>
          <w:p w14:paraId="229C38F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5E4247C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0.25</w:t>
            </w:r>
          </w:p>
        </w:tc>
        <w:tc>
          <w:tcPr>
            <w:tcW w:w="708" w:type="dxa"/>
          </w:tcPr>
          <w:p w14:paraId="2FC8744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3821E9F0" w14:textId="7777777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Формулировать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основные понятия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</w:p>
        </w:tc>
        <w:tc>
          <w:tcPr>
            <w:tcW w:w="1224" w:type="dxa"/>
          </w:tcPr>
          <w:p w14:paraId="081878BA" w14:textId="77777777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2856" w:type="dxa"/>
            <w:gridSpan w:val="2"/>
          </w:tcPr>
          <w:p w14:paraId="2DDC378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30F0C79F" w14:textId="77777777" w:rsidTr="00612FF7">
        <w:trPr>
          <w:trHeight w:val="816"/>
        </w:trPr>
        <w:tc>
          <w:tcPr>
            <w:tcW w:w="568" w:type="dxa"/>
          </w:tcPr>
          <w:p w14:paraId="2D5D490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1.2.</w:t>
            </w:r>
          </w:p>
        </w:tc>
        <w:tc>
          <w:tcPr>
            <w:tcW w:w="3118" w:type="dxa"/>
          </w:tcPr>
          <w:p w14:paraId="6EC7C4B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Смежные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вертикальные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углы</w:t>
            </w:r>
          </w:p>
        </w:tc>
        <w:tc>
          <w:tcPr>
            <w:tcW w:w="567" w:type="dxa"/>
          </w:tcPr>
          <w:p w14:paraId="00D1C61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0AAA44A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411815F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540F16D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61EBBBCC" w14:textId="77777777" w:rsidR="00543C2F" w:rsidRPr="00543C2F" w:rsidRDefault="00543C2F" w:rsidP="002B2D40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Распознавать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изученные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геометрические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фигуры;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определять их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взаимное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расположение;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выполнять чертёж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 условию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задачи</w:t>
            </w:r>
            <w:r w:rsidR="00612F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2B9079D2" w14:textId="77777777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609E38A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</w:t>
            </w:r>
          </w:p>
        </w:tc>
      </w:tr>
      <w:tr w:rsidR="00543C2F" w:rsidRPr="007F0BC9" w14:paraId="6917EFE3" w14:textId="77777777" w:rsidTr="00CA48E8">
        <w:trPr>
          <w:trHeight w:val="409"/>
        </w:trPr>
        <w:tc>
          <w:tcPr>
            <w:tcW w:w="568" w:type="dxa"/>
          </w:tcPr>
          <w:p w14:paraId="2026EDE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1.3.</w:t>
            </w:r>
          </w:p>
        </w:tc>
        <w:tc>
          <w:tcPr>
            <w:tcW w:w="3118" w:type="dxa"/>
          </w:tcPr>
          <w:p w14:paraId="1080F01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Работа</w:t>
            </w:r>
            <w:r w:rsidR="002B2D4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с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простейшими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чертежами</w:t>
            </w:r>
          </w:p>
        </w:tc>
        <w:tc>
          <w:tcPr>
            <w:tcW w:w="567" w:type="dxa"/>
          </w:tcPr>
          <w:p w14:paraId="3D88496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3075999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A92ECA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0.25</w:t>
            </w:r>
          </w:p>
        </w:tc>
        <w:tc>
          <w:tcPr>
            <w:tcW w:w="708" w:type="dxa"/>
          </w:tcPr>
          <w:p w14:paraId="618DD3F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9091933" w14:textId="7777777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Проводить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простейшие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построения с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помощью циркуля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2B2D4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линейки</w:t>
            </w:r>
          </w:p>
        </w:tc>
        <w:tc>
          <w:tcPr>
            <w:tcW w:w="1224" w:type="dxa"/>
          </w:tcPr>
          <w:p w14:paraId="0D18800A" w14:textId="32558C59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Практич</w:t>
            </w:r>
            <w:r w:rsidR="00B36B2B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2B2D4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2856" w:type="dxa"/>
            <w:gridSpan w:val="2"/>
          </w:tcPr>
          <w:p w14:paraId="7FF4B02F" w14:textId="77777777" w:rsidR="00543C2F" w:rsidRPr="000152CE" w:rsidRDefault="00DE4259" w:rsidP="00114FA1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8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7F0BC9" w14:paraId="47F6B751" w14:textId="77777777" w:rsidTr="00CA48E8">
        <w:trPr>
          <w:trHeight w:val="702"/>
        </w:trPr>
        <w:tc>
          <w:tcPr>
            <w:tcW w:w="568" w:type="dxa"/>
          </w:tcPr>
          <w:p w14:paraId="565AB83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1.4.</w:t>
            </w:r>
          </w:p>
        </w:tc>
        <w:tc>
          <w:tcPr>
            <w:tcW w:w="3118" w:type="dxa"/>
          </w:tcPr>
          <w:p w14:paraId="7159431B" w14:textId="215BB388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Измерение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линейных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угловых</w:t>
            </w:r>
            <w:r w:rsidR="002B2D4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величин,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вычисление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отрезков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углов</w:t>
            </w:r>
          </w:p>
        </w:tc>
        <w:tc>
          <w:tcPr>
            <w:tcW w:w="567" w:type="dxa"/>
          </w:tcPr>
          <w:p w14:paraId="0870671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5B2E74D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045B73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0.75</w:t>
            </w:r>
          </w:p>
        </w:tc>
        <w:tc>
          <w:tcPr>
            <w:tcW w:w="708" w:type="dxa"/>
          </w:tcPr>
          <w:p w14:paraId="2D91D78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F051746" w14:textId="667F1165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Измерять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линейные 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угловые величины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геометрических 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практических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объектов</w:t>
            </w:r>
          </w:p>
          <w:p w14:paraId="115AC71A" w14:textId="7777777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6E9B07A6" w14:textId="77777777" w:rsidR="00CA3430" w:rsidRDefault="00543C2F" w:rsidP="00114FA1">
            <w:pPr>
              <w:ind w:right="-21"/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Практ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</w:p>
          <w:p w14:paraId="6294EEC9" w14:textId="4C815913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2856" w:type="dxa"/>
            <w:gridSpan w:val="2"/>
          </w:tcPr>
          <w:p w14:paraId="069973A8" w14:textId="77777777" w:rsidR="00543C2F" w:rsidRPr="000152CE" w:rsidRDefault="00DE4259" w:rsidP="00114FA1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9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7F0BC9" w14:paraId="3AF198D3" w14:textId="77777777" w:rsidTr="00B36B2B">
        <w:trPr>
          <w:trHeight w:val="663"/>
        </w:trPr>
        <w:tc>
          <w:tcPr>
            <w:tcW w:w="568" w:type="dxa"/>
          </w:tcPr>
          <w:p w14:paraId="5EE37C9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1.5.</w:t>
            </w:r>
          </w:p>
        </w:tc>
        <w:tc>
          <w:tcPr>
            <w:tcW w:w="3118" w:type="dxa"/>
          </w:tcPr>
          <w:p w14:paraId="583052DF" w14:textId="40CFC4DA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Периметр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площадь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фигур,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составленных</w:t>
            </w:r>
            <w:r w:rsidR="00CA3430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из</w:t>
            </w:r>
            <w:r w:rsidR="00CA3430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прямоугольников</w:t>
            </w:r>
          </w:p>
        </w:tc>
        <w:tc>
          <w:tcPr>
            <w:tcW w:w="567" w:type="dxa"/>
          </w:tcPr>
          <w:p w14:paraId="50E82BE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75E9E0B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85DA59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2BA7649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FCB6FB7" w14:textId="58DDE42D" w:rsidR="00543C2F" w:rsidRPr="00543C2F" w:rsidRDefault="00543C2F" w:rsidP="00114FA1">
            <w:pPr>
              <w:tabs>
                <w:tab w:val="left" w:pos="5101"/>
              </w:tabs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Распознавать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изученные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геометрические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фигуры</w:t>
            </w:r>
            <w:r w:rsidR="00612F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определять их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взаимное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расположение</w:t>
            </w:r>
            <w:r w:rsidR="00612F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выполнять чертёж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условию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4A899E6A" w14:textId="5387898F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1C8F27AB" w14:textId="77777777" w:rsidR="00543C2F" w:rsidRPr="000152CE" w:rsidRDefault="00DE4259" w:rsidP="00114FA1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0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543C2F" w14:paraId="54088BC7" w14:textId="77777777" w:rsidTr="00B36B2B">
        <w:trPr>
          <w:trHeight w:val="249"/>
        </w:trPr>
        <w:tc>
          <w:tcPr>
            <w:tcW w:w="3686" w:type="dxa"/>
            <w:gridSpan w:val="2"/>
          </w:tcPr>
          <w:p w14:paraId="618097FD" w14:textId="69AA13B3" w:rsidR="00543C2F" w:rsidRPr="00543C2F" w:rsidRDefault="00543C2F" w:rsidP="00B36B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разделу:</w:t>
            </w:r>
          </w:p>
        </w:tc>
        <w:tc>
          <w:tcPr>
            <w:tcW w:w="567" w:type="dxa"/>
          </w:tcPr>
          <w:p w14:paraId="1D53ADBD" w14:textId="77777777" w:rsidR="00543C2F" w:rsidRPr="00543C2F" w:rsidRDefault="00543C2F" w:rsidP="00B36B2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</w:tcPr>
          <w:p w14:paraId="2E3CE38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70F2ABC1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28B3FDE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C206B4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22BF320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1BEFA7E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543C2F" w14:paraId="4C2C9782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66E722BD" w14:textId="3CC2A806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val="ru-RU"/>
              </w:rPr>
              <w:t xml:space="preserve">Раздел </w:t>
            </w:r>
            <w:r w:rsidRPr="00543C2F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2.</w:t>
            </w:r>
            <w:r w:rsidR="00CA3430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Треугольники</w:t>
            </w:r>
          </w:p>
        </w:tc>
      </w:tr>
      <w:tr w:rsidR="00543C2F" w:rsidRPr="007F0BC9" w14:paraId="7D19E1BA" w14:textId="77777777" w:rsidTr="00CA48E8">
        <w:trPr>
          <w:trHeight w:val="1138"/>
        </w:trPr>
        <w:tc>
          <w:tcPr>
            <w:tcW w:w="568" w:type="dxa"/>
          </w:tcPr>
          <w:p w14:paraId="65BD30D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2.1.</w:t>
            </w:r>
          </w:p>
        </w:tc>
        <w:tc>
          <w:tcPr>
            <w:tcW w:w="3118" w:type="dxa"/>
          </w:tcPr>
          <w:p w14:paraId="26068C8E" w14:textId="2980AA3C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Понятие</w:t>
            </w:r>
            <w:r w:rsidR="00B36B2B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равных</w:t>
            </w:r>
            <w:r w:rsidR="00B36B2B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треугольниках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первичные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представления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равных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(конгруэнтных)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фигурах</w:t>
            </w:r>
          </w:p>
        </w:tc>
        <w:tc>
          <w:tcPr>
            <w:tcW w:w="567" w:type="dxa"/>
          </w:tcPr>
          <w:p w14:paraId="644AFA2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B6A95F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3307CD4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4D5A8DC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5FF0B74" w14:textId="1A7907BE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Распознавать пары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треугольников на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готовых чертежах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(с указанием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признаков)</w:t>
            </w:r>
          </w:p>
        </w:tc>
        <w:tc>
          <w:tcPr>
            <w:tcW w:w="1224" w:type="dxa"/>
          </w:tcPr>
          <w:p w14:paraId="44671F08" w14:textId="75C52D8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431E511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17178840" w14:textId="77777777" w:rsidTr="00CA48E8">
        <w:trPr>
          <w:trHeight w:val="559"/>
        </w:trPr>
        <w:tc>
          <w:tcPr>
            <w:tcW w:w="568" w:type="dxa"/>
          </w:tcPr>
          <w:p w14:paraId="64F59ED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2.2.</w:t>
            </w:r>
          </w:p>
        </w:tc>
        <w:tc>
          <w:tcPr>
            <w:tcW w:w="3118" w:type="dxa"/>
          </w:tcPr>
          <w:p w14:paraId="3DDCA60E" w14:textId="366FA733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признака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треугольников</w:t>
            </w:r>
          </w:p>
        </w:tc>
        <w:tc>
          <w:tcPr>
            <w:tcW w:w="567" w:type="dxa"/>
          </w:tcPr>
          <w:p w14:paraId="54DB472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</w:tcPr>
          <w:p w14:paraId="7B452B0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790D4E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7A43A90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0B97ED1" w14:textId="28D24A7E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Применять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треугольников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задачах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3742CDCD" w14:textId="26808F27" w:rsidR="00543C2F" w:rsidRPr="00543C2F" w:rsidRDefault="00543C2F" w:rsidP="00114FA1">
            <w:pPr>
              <w:ind w:right="-16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Письмен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контроль;</w:t>
            </w:r>
          </w:p>
        </w:tc>
        <w:tc>
          <w:tcPr>
            <w:tcW w:w="2856" w:type="dxa"/>
            <w:gridSpan w:val="2"/>
          </w:tcPr>
          <w:p w14:paraId="18DDFBF4" w14:textId="77777777" w:rsidR="00543C2F" w:rsidRPr="000152CE" w:rsidRDefault="00DE4259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1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7F0BC9" w14:paraId="220888AD" w14:textId="77777777" w:rsidTr="00CA48E8">
        <w:trPr>
          <w:trHeight w:val="65"/>
        </w:trPr>
        <w:tc>
          <w:tcPr>
            <w:tcW w:w="568" w:type="dxa"/>
          </w:tcPr>
          <w:p w14:paraId="7CD2B31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2.3.</w:t>
            </w:r>
          </w:p>
        </w:tc>
        <w:tc>
          <w:tcPr>
            <w:tcW w:w="3118" w:type="dxa"/>
          </w:tcPr>
          <w:p w14:paraId="3A2DBA99" w14:textId="099CC8A9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прямоугольных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треугольников</w:t>
            </w:r>
          </w:p>
        </w:tc>
        <w:tc>
          <w:tcPr>
            <w:tcW w:w="567" w:type="dxa"/>
          </w:tcPr>
          <w:p w14:paraId="075C447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79BA7A1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01EBAD4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4963A20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0E4B146D" w14:textId="404A5A95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Применять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треугольников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задачах</w:t>
            </w:r>
            <w:r w:rsidR="00612FF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715B611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Тестирование;</w:t>
            </w:r>
          </w:p>
        </w:tc>
        <w:tc>
          <w:tcPr>
            <w:tcW w:w="2856" w:type="dxa"/>
            <w:gridSpan w:val="2"/>
          </w:tcPr>
          <w:p w14:paraId="59A8210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2A931F03" w14:textId="77777777" w:rsidTr="00CA48E8">
        <w:trPr>
          <w:trHeight w:val="687"/>
        </w:trPr>
        <w:tc>
          <w:tcPr>
            <w:tcW w:w="568" w:type="dxa"/>
          </w:tcPr>
          <w:p w14:paraId="3C701AF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2.4.</w:t>
            </w:r>
          </w:p>
        </w:tc>
        <w:tc>
          <w:tcPr>
            <w:tcW w:w="3118" w:type="dxa"/>
          </w:tcPr>
          <w:p w14:paraId="33C7E9A0" w14:textId="037B0369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Свойство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медианы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прямоугольного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175A5BD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0813FB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975FA5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E11B18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7D53A6D" w14:textId="6B1C2C0A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Применять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треугольников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задачах</w:t>
            </w:r>
            <w:r w:rsidR="00114FA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5A2F3705" w14:textId="667907C2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605EA956" w14:textId="77777777" w:rsidR="00543C2F" w:rsidRPr="000152CE" w:rsidRDefault="00DE4259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2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7F0BC9" w14:paraId="1142B962" w14:textId="77777777" w:rsidTr="005F431E">
        <w:trPr>
          <w:trHeight w:val="1396"/>
        </w:trPr>
        <w:tc>
          <w:tcPr>
            <w:tcW w:w="568" w:type="dxa"/>
          </w:tcPr>
          <w:p w14:paraId="6919769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2.5.</w:t>
            </w:r>
          </w:p>
        </w:tc>
        <w:tc>
          <w:tcPr>
            <w:tcW w:w="3118" w:type="dxa"/>
          </w:tcPr>
          <w:p w14:paraId="10E7DAD9" w14:textId="182DD463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Равнобедренные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равносторонние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треугольники.</w:t>
            </w:r>
          </w:p>
        </w:tc>
        <w:tc>
          <w:tcPr>
            <w:tcW w:w="567" w:type="dxa"/>
          </w:tcPr>
          <w:p w14:paraId="29C375B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4A8716B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3B7F374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A78A5F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183C249" w14:textId="071F434C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остроугольного</w:t>
            </w:r>
            <w:r w:rsidR="005D5C37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,</w:t>
            </w:r>
          </w:p>
          <w:p w14:paraId="56C11DEB" w14:textId="4C2B80FB" w:rsidR="00543C2F" w:rsidRPr="00543C2F" w:rsidRDefault="00114FA1" w:rsidP="005F431E">
            <w:pPr>
              <w:ind w:left="140" w:right="-13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упоугольного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прямоугольного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равнобедренного</w:t>
            </w:r>
            <w:r w:rsidR="005D5C37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равностороннего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треугольников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;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биссектрисы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высоты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медианы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треугольника;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серединного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перпендикуляра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,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отрезка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периметра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="00543C2F"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1224" w:type="dxa"/>
          </w:tcPr>
          <w:p w14:paraId="49A5B170" w14:textId="4FB4CF1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7494F332" w14:textId="77777777" w:rsidR="00543C2F" w:rsidRPr="000152CE" w:rsidRDefault="00DE4259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3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7F0BC9" w14:paraId="57F2A3E2" w14:textId="77777777" w:rsidTr="00CA3430">
        <w:trPr>
          <w:trHeight w:val="441"/>
        </w:trPr>
        <w:tc>
          <w:tcPr>
            <w:tcW w:w="568" w:type="dxa"/>
          </w:tcPr>
          <w:p w14:paraId="47CE8D96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2.6.</w:t>
            </w:r>
          </w:p>
        </w:tc>
        <w:tc>
          <w:tcPr>
            <w:tcW w:w="3118" w:type="dxa"/>
          </w:tcPr>
          <w:p w14:paraId="5A1A9B0B" w14:textId="42BC6C48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свойства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равнобедренного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49BACFE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1EC5F79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BB8BB5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68F8D89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D9B0C93" w14:textId="6BB37DD8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Формулировать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свойства 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признаки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равнобедренного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1224" w:type="dxa"/>
          </w:tcPr>
          <w:p w14:paraId="303E41D0" w14:textId="77777777" w:rsidR="00543C2F" w:rsidRPr="00543C2F" w:rsidRDefault="00543C2F" w:rsidP="00114FA1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5F6F9D4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603026E3" w14:textId="77777777" w:rsidTr="00CA48E8">
        <w:trPr>
          <w:trHeight w:val="832"/>
        </w:trPr>
        <w:tc>
          <w:tcPr>
            <w:tcW w:w="568" w:type="dxa"/>
          </w:tcPr>
          <w:p w14:paraId="1285FA2F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2.7.</w:t>
            </w:r>
          </w:p>
        </w:tc>
        <w:tc>
          <w:tcPr>
            <w:tcW w:w="3118" w:type="dxa"/>
          </w:tcPr>
          <w:p w14:paraId="38DB91D3" w14:textId="4C4AE01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Против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большей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стороны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лежит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больший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угол</w:t>
            </w:r>
          </w:p>
        </w:tc>
        <w:tc>
          <w:tcPr>
            <w:tcW w:w="567" w:type="dxa"/>
          </w:tcPr>
          <w:p w14:paraId="5A7620B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0D12CB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3AD89C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638C5A1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A68D07E" w14:textId="13B58C09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Выводить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следствия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(равенств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соответствующих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элементов) из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треугольников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421324BA" w14:textId="36C9EC6B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7374BAD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07D990CC" w14:textId="77777777" w:rsidTr="005F431E">
        <w:trPr>
          <w:trHeight w:val="557"/>
        </w:trPr>
        <w:tc>
          <w:tcPr>
            <w:tcW w:w="568" w:type="dxa"/>
          </w:tcPr>
          <w:p w14:paraId="3250C495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2.8.</w:t>
            </w:r>
          </w:p>
        </w:tc>
        <w:tc>
          <w:tcPr>
            <w:tcW w:w="3118" w:type="dxa"/>
          </w:tcPr>
          <w:p w14:paraId="5F92541B" w14:textId="10FC596B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Простейшие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неравенства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</w:p>
        </w:tc>
        <w:tc>
          <w:tcPr>
            <w:tcW w:w="567" w:type="dxa"/>
          </w:tcPr>
          <w:p w14:paraId="0BB170B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313D0AD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0DD4EFE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D056EE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47C6DE9" w14:textId="0562CE75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Использовать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цифровые ресурсы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для исследования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изучаемых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04913CE5" w14:textId="3A97058B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52D9C7F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3188FBA2" w14:textId="77777777" w:rsidTr="005F431E">
        <w:trPr>
          <w:trHeight w:val="565"/>
        </w:trPr>
        <w:tc>
          <w:tcPr>
            <w:tcW w:w="568" w:type="dxa"/>
          </w:tcPr>
          <w:p w14:paraId="4094A6D2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2.9.</w:t>
            </w:r>
          </w:p>
        </w:tc>
        <w:tc>
          <w:tcPr>
            <w:tcW w:w="3118" w:type="dxa"/>
          </w:tcPr>
          <w:p w14:paraId="21D08F6C" w14:textId="7391ABD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Неравенство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591AE08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7723662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413470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298B56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0775074B" w14:textId="1A8B290C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Использовать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цифровые ресурс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для исследования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изучаемых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2FA582EB" w14:textId="67B264AF" w:rsidR="00543C2F" w:rsidRPr="00543C2F" w:rsidRDefault="00543C2F" w:rsidP="00114FA1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Письмен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контроль</w:t>
            </w:r>
          </w:p>
        </w:tc>
        <w:tc>
          <w:tcPr>
            <w:tcW w:w="2856" w:type="dxa"/>
            <w:gridSpan w:val="2"/>
          </w:tcPr>
          <w:p w14:paraId="7B9C2D7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21C6856B" w14:textId="77777777" w:rsidTr="005F431E">
        <w:trPr>
          <w:trHeight w:val="545"/>
        </w:trPr>
        <w:tc>
          <w:tcPr>
            <w:tcW w:w="568" w:type="dxa"/>
          </w:tcPr>
          <w:p w14:paraId="6F2A41C0" w14:textId="77777777" w:rsidR="00543C2F" w:rsidRPr="00543C2F" w:rsidRDefault="00543C2F" w:rsidP="00114FA1">
            <w:pPr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2.10.</w:t>
            </w:r>
          </w:p>
        </w:tc>
        <w:tc>
          <w:tcPr>
            <w:tcW w:w="3118" w:type="dxa"/>
          </w:tcPr>
          <w:p w14:paraId="43296307" w14:textId="41CD77AC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Неравенство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ломаной</w:t>
            </w:r>
          </w:p>
        </w:tc>
        <w:tc>
          <w:tcPr>
            <w:tcW w:w="567" w:type="dxa"/>
          </w:tcPr>
          <w:p w14:paraId="25C8DC2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5B3CC5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DB31A91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5B0F1B4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6D9603CD" w14:textId="36A3B922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Использовать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цифровые ресурсы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для исследования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свойств;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изучаемых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фигур</w:t>
            </w:r>
          </w:p>
        </w:tc>
        <w:tc>
          <w:tcPr>
            <w:tcW w:w="1224" w:type="dxa"/>
          </w:tcPr>
          <w:p w14:paraId="2F1CB23B" w14:textId="42021F8C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7AEE447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70DF7F5F" w14:textId="77777777" w:rsidTr="00CA48E8">
        <w:trPr>
          <w:trHeight w:val="1528"/>
        </w:trPr>
        <w:tc>
          <w:tcPr>
            <w:tcW w:w="568" w:type="dxa"/>
          </w:tcPr>
          <w:p w14:paraId="57F92639" w14:textId="77777777" w:rsidR="00543C2F" w:rsidRPr="00543C2F" w:rsidRDefault="00543C2F" w:rsidP="00114FA1">
            <w:pPr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2.11.</w:t>
            </w:r>
          </w:p>
        </w:tc>
        <w:tc>
          <w:tcPr>
            <w:tcW w:w="3118" w:type="dxa"/>
          </w:tcPr>
          <w:p w14:paraId="0C3C3612" w14:textId="49B1A7EA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Прямоугольный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углом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30°.</w:t>
            </w:r>
          </w:p>
        </w:tc>
        <w:tc>
          <w:tcPr>
            <w:tcW w:w="567" w:type="dxa"/>
          </w:tcPr>
          <w:p w14:paraId="7CF31073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13CB09A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6F3E51D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44D7715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823D95F" w14:textId="1B26CDB0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A3430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  <w:r w:rsidR="00CA3430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остроугольного</w:t>
            </w:r>
            <w:r w:rsidR="005E16B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тупоугольного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прямоугольного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равнобедренного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равностороннего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треугольников;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биссектрисы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высоты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медианы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треугольника;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серединного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перпендикуляра</w:t>
            </w:r>
            <w:r w:rsidR="005E16B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отрезка</w:t>
            </w:r>
            <w:r w:rsidR="005E16B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периметра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1224" w:type="dxa"/>
          </w:tcPr>
          <w:p w14:paraId="3256BEEB" w14:textId="68137250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44E71A0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F0BC9" w14:paraId="32F34803" w14:textId="77777777" w:rsidTr="005F431E">
        <w:trPr>
          <w:trHeight w:val="577"/>
        </w:trPr>
        <w:tc>
          <w:tcPr>
            <w:tcW w:w="568" w:type="dxa"/>
          </w:tcPr>
          <w:p w14:paraId="49265C1E" w14:textId="77777777" w:rsidR="00543C2F" w:rsidRPr="00543C2F" w:rsidRDefault="00543C2F" w:rsidP="00114FA1">
            <w:pPr>
              <w:ind w:right="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2.12.</w:t>
            </w:r>
          </w:p>
        </w:tc>
        <w:tc>
          <w:tcPr>
            <w:tcW w:w="3118" w:type="dxa"/>
          </w:tcPr>
          <w:p w14:paraId="5FA8C76F" w14:textId="242485B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Первые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понятия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доказательствах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геометрии</w:t>
            </w:r>
          </w:p>
        </w:tc>
        <w:tc>
          <w:tcPr>
            <w:tcW w:w="567" w:type="dxa"/>
          </w:tcPr>
          <w:p w14:paraId="68F7D3A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0680725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8AF029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D03414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0EC4C9C" w14:textId="71ABD4E6" w:rsidR="00543C2F" w:rsidRPr="00543C2F" w:rsidRDefault="00543C2F" w:rsidP="00114FA1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Знакомиться с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историей развития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геометрии</w:t>
            </w:r>
          </w:p>
        </w:tc>
        <w:tc>
          <w:tcPr>
            <w:tcW w:w="1224" w:type="dxa"/>
          </w:tcPr>
          <w:p w14:paraId="4443D443" w14:textId="77777777" w:rsidR="00543C2F" w:rsidRPr="00543C2F" w:rsidRDefault="00543C2F" w:rsidP="00114FA1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7932F523" w14:textId="77777777" w:rsidR="00543C2F" w:rsidRPr="000152CE" w:rsidRDefault="00DE4259" w:rsidP="00114FA1">
            <w:pPr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4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543C2F" w14:paraId="384B1B6F" w14:textId="77777777" w:rsidTr="00CA48E8">
        <w:trPr>
          <w:trHeight w:val="333"/>
        </w:trPr>
        <w:tc>
          <w:tcPr>
            <w:tcW w:w="3686" w:type="dxa"/>
            <w:gridSpan w:val="2"/>
          </w:tcPr>
          <w:p w14:paraId="3A1E5E27" w14:textId="4897B3D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разделу:</w:t>
            </w:r>
          </w:p>
        </w:tc>
        <w:tc>
          <w:tcPr>
            <w:tcW w:w="567" w:type="dxa"/>
          </w:tcPr>
          <w:p w14:paraId="3A0EC773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22</w:t>
            </w:r>
          </w:p>
        </w:tc>
        <w:tc>
          <w:tcPr>
            <w:tcW w:w="709" w:type="dxa"/>
          </w:tcPr>
          <w:p w14:paraId="640652F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61AA369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59FDC6D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7C189C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56CFA488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76E7DE61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7F0BC9" w14:paraId="21C1C8CB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34685641" w14:textId="3FA4A9F2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="00C85C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3.</w:t>
            </w:r>
            <w:r w:rsidR="00C85C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Параллельные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прямые,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сумма углов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>треугольника</w:t>
            </w:r>
          </w:p>
        </w:tc>
      </w:tr>
      <w:tr w:rsidR="00E072E3" w:rsidRPr="007F0BC9" w14:paraId="7ABB3160" w14:textId="77777777" w:rsidTr="005F431E">
        <w:trPr>
          <w:trHeight w:val="539"/>
        </w:trPr>
        <w:tc>
          <w:tcPr>
            <w:tcW w:w="568" w:type="dxa"/>
          </w:tcPr>
          <w:p w14:paraId="2240CAAC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3.1.</w:t>
            </w:r>
          </w:p>
        </w:tc>
        <w:tc>
          <w:tcPr>
            <w:tcW w:w="3118" w:type="dxa"/>
          </w:tcPr>
          <w:p w14:paraId="2AABE16E" w14:textId="3BE9842A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Параллельные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прямые,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свойства.</w:t>
            </w:r>
          </w:p>
        </w:tc>
        <w:tc>
          <w:tcPr>
            <w:tcW w:w="567" w:type="dxa"/>
          </w:tcPr>
          <w:p w14:paraId="1EF4149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14C7110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33E5963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09C0467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305C53EB" w14:textId="14F2DF7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понятие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параллельных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прямых;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находить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практические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примеры</w:t>
            </w:r>
          </w:p>
        </w:tc>
        <w:tc>
          <w:tcPr>
            <w:tcW w:w="1224" w:type="dxa"/>
          </w:tcPr>
          <w:p w14:paraId="610C2E8B" w14:textId="77777777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2B6271F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F0BC9" w14:paraId="5C9E383E" w14:textId="77777777" w:rsidTr="005F431E">
        <w:trPr>
          <w:trHeight w:val="406"/>
        </w:trPr>
        <w:tc>
          <w:tcPr>
            <w:tcW w:w="568" w:type="dxa"/>
          </w:tcPr>
          <w:p w14:paraId="7A621A7F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3.2.</w:t>
            </w:r>
          </w:p>
        </w:tc>
        <w:tc>
          <w:tcPr>
            <w:tcW w:w="3118" w:type="dxa"/>
          </w:tcPr>
          <w:p w14:paraId="209F6643" w14:textId="21DA1860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Пятый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постулат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Евклида.</w:t>
            </w:r>
          </w:p>
        </w:tc>
        <w:tc>
          <w:tcPr>
            <w:tcW w:w="567" w:type="dxa"/>
          </w:tcPr>
          <w:p w14:paraId="1E22D00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3892DB5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4F60AD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E0B0A0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88CE7FE" w14:textId="7935A3D9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Знакомиться с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историей развития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геометрии</w:t>
            </w:r>
          </w:p>
        </w:tc>
        <w:tc>
          <w:tcPr>
            <w:tcW w:w="1224" w:type="dxa"/>
          </w:tcPr>
          <w:p w14:paraId="40ACC441" w14:textId="19DBAB1A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3EF1C84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F0BC9" w14:paraId="601DBFCA" w14:textId="77777777" w:rsidTr="00CA48E8">
        <w:trPr>
          <w:trHeight w:val="1485"/>
        </w:trPr>
        <w:tc>
          <w:tcPr>
            <w:tcW w:w="568" w:type="dxa"/>
          </w:tcPr>
          <w:p w14:paraId="3CE08F8B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3.3.</w:t>
            </w:r>
          </w:p>
        </w:tc>
        <w:tc>
          <w:tcPr>
            <w:tcW w:w="3118" w:type="dxa"/>
          </w:tcPr>
          <w:p w14:paraId="0DEFAC5A" w14:textId="15709809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Накрест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лежащие,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соответственные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односторонние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углы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(образованные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пересечении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параллельных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секущей)</w:t>
            </w:r>
          </w:p>
        </w:tc>
        <w:tc>
          <w:tcPr>
            <w:tcW w:w="567" w:type="dxa"/>
          </w:tcPr>
          <w:p w14:paraId="3EB3BEE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</w:tcPr>
          <w:p w14:paraId="10AF855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389AA01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EFC4B27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FDBE4DE" w14:textId="6275EEE2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Изучать свойства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образованных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пересечении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параллельных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секущей;</w:t>
            </w:r>
          </w:p>
        </w:tc>
        <w:tc>
          <w:tcPr>
            <w:tcW w:w="1224" w:type="dxa"/>
          </w:tcPr>
          <w:p w14:paraId="41E80059" w14:textId="615A404C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Письменный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контроль</w:t>
            </w:r>
          </w:p>
        </w:tc>
        <w:tc>
          <w:tcPr>
            <w:tcW w:w="2856" w:type="dxa"/>
            <w:gridSpan w:val="2"/>
          </w:tcPr>
          <w:p w14:paraId="7C623F27" w14:textId="77777777" w:rsidR="00543C2F" w:rsidRPr="000152CE" w:rsidRDefault="00DE4259" w:rsidP="00114FA1">
            <w:pPr>
              <w:ind w:right="144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5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E072E3" w:rsidRPr="007F0BC9" w14:paraId="22914DC7" w14:textId="77777777" w:rsidTr="005F431E">
        <w:trPr>
          <w:trHeight w:val="1113"/>
        </w:trPr>
        <w:tc>
          <w:tcPr>
            <w:tcW w:w="568" w:type="dxa"/>
          </w:tcPr>
          <w:p w14:paraId="705395B3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3.4.</w:t>
            </w:r>
          </w:p>
        </w:tc>
        <w:tc>
          <w:tcPr>
            <w:tcW w:w="3118" w:type="dxa"/>
          </w:tcPr>
          <w:p w14:paraId="51A2F4C1" w14:textId="160080F7" w:rsidR="00543C2F" w:rsidRPr="00543C2F" w:rsidRDefault="00543C2F" w:rsidP="00114FA1">
            <w:pPr>
              <w:ind w:right="8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Признак</w:t>
            </w:r>
            <w:r w:rsidR="005F431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параллельности</w:t>
            </w:r>
            <w:r w:rsidR="005F431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через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расстояний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от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точек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одной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прямой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второй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прямой</w:t>
            </w:r>
          </w:p>
        </w:tc>
        <w:tc>
          <w:tcPr>
            <w:tcW w:w="567" w:type="dxa"/>
          </w:tcPr>
          <w:p w14:paraId="73946C5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00D832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416E1E1A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885B39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C47BA7D" w14:textId="67DFE893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Проводить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доказательства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параллельности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двух прямых с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помощью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образованных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пересечении этих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прямых третьей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прямой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66CA394E" w14:textId="13EA323C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56" w:type="dxa"/>
            <w:gridSpan w:val="2"/>
          </w:tcPr>
          <w:p w14:paraId="770554C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F0BC9" w14:paraId="5F3F9041" w14:textId="77777777" w:rsidTr="005F431E">
        <w:trPr>
          <w:trHeight w:val="561"/>
        </w:trPr>
        <w:tc>
          <w:tcPr>
            <w:tcW w:w="568" w:type="dxa"/>
          </w:tcPr>
          <w:p w14:paraId="3B6180DE" w14:textId="77777777" w:rsidR="00543C2F" w:rsidRPr="00543C2F" w:rsidRDefault="00543C2F" w:rsidP="00114FA1">
            <w:pPr>
              <w:ind w:right="1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3.5.</w:t>
            </w:r>
          </w:p>
        </w:tc>
        <w:tc>
          <w:tcPr>
            <w:tcW w:w="3118" w:type="dxa"/>
          </w:tcPr>
          <w:p w14:paraId="2699999E" w14:textId="7981082C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Сумма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углов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многоугольника</w:t>
            </w:r>
          </w:p>
        </w:tc>
        <w:tc>
          <w:tcPr>
            <w:tcW w:w="567" w:type="dxa"/>
          </w:tcPr>
          <w:p w14:paraId="6DA71B7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3ED6632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41A59ED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09CC4EC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DF67DCE" w14:textId="4B379C07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Вычислять сумму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многоугольника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74454869" w14:textId="77777777" w:rsidR="00543C2F" w:rsidRPr="00543C2F" w:rsidRDefault="00543C2F" w:rsidP="00114FA1">
            <w:pPr>
              <w:ind w:right="-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20F7D8A9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F0BC9" w14:paraId="770F8A98" w14:textId="77777777" w:rsidTr="00CA48E8">
        <w:trPr>
          <w:trHeight w:val="966"/>
        </w:trPr>
        <w:tc>
          <w:tcPr>
            <w:tcW w:w="568" w:type="dxa"/>
          </w:tcPr>
          <w:p w14:paraId="248DE4A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3.6.</w:t>
            </w:r>
          </w:p>
        </w:tc>
        <w:tc>
          <w:tcPr>
            <w:tcW w:w="3118" w:type="dxa"/>
          </w:tcPr>
          <w:p w14:paraId="728AC398" w14:textId="7F021834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Внешние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углы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507E9CFF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</w:tcPr>
          <w:p w14:paraId="2459C95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38ECFC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8C4BFDC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6F011CDB" w14:textId="196FF0EA" w:rsidR="00543C2F" w:rsidRPr="00543C2F" w:rsidRDefault="00543C2F" w:rsidP="00114FA1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Находить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числовые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буквенные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значения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геометрических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задачах с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использованием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теорем о сумме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углов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многоугольника</w:t>
            </w:r>
            <w:r w:rsidR="00E072E3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45" w:type="dxa"/>
            <w:gridSpan w:val="2"/>
          </w:tcPr>
          <w:p w14:paraId="18BCF7C5" w14:textId="77777777" w:rsidR="00543C2F" w:rsidRPr="00543C2F" w:rsidRDefault="00543C2F" w:rsidP="00114FA1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35" w:type="dxa"/>
          </w:tcPr>
          <w:p w14:paraId="2479FDEF" w14:textId="77777777" w:rsidR="00543C2F" w:rsidRPr="000152CE" w:rsidRDefault="00DE4259" w:rsidP="00114FA1">
            <w:pPr>
              <w:ind w:right="13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6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543C2F" w14:paraId="1EF5E0BB" w14:textId="77777777" w:rsidTr="00CA48E8">
        <w:trPr>
          <w:trHeight w:val="333"/>
        </w:trPr>
        <w:tc>
          <w:tcPr>
            <w:tcW w:w="3686" w:type="dxa"/>
            <w:gridSpan w:val="2"/>
          </w:tcPr>
          <w:p w14:paraId="2A44E214" w14:textId="4422D6FD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разделу:</w:t>
            </w:r>
          </w:p>
        </w:tc>
        <w:tc>
          <w:tcPr>
            <w:tcW w:w="567" w:type="dxa"/>
          </w:tcPr>
          <w:p w14:paraId="2FA1F2A8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11765" w:type="dxa"/>
            <w:gridSpan w:val="7"/>
          </w:tcPr>
          <w:p w14:paraId="72E6E541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7F0BC9" w14:paraId="7D797865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59BB31FC" w14:textId="08B72D3D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val="ru-RU"/>
              </w:rPr>
              <w:t>Раздел</w:t>
            </w:r>
            <w:r w:rsidR="00C85C71">
              <w:rPr>
                <w:rFonts w:ascii="Times New Roman" w:eastAsia="Times New Roman" w:hAnsi="Times New Roman" w:cs="Times New Roman"/>
                <w:b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4.</w:t>
            </w:r>
            <w:r w:rsidR="00C85C71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Окружность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круг.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Геометрические</w:t>
            </w:r>
            <w:r w:rsidR="00C85C71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построения</w:t>
            </w:r>
          </w:p>
        </w:tc>
      </w:tr>
      <w:tr w:rsidR="00E072E3" w:rsidRPr="007F0BC9" w14:paraId="4B547F20" w14:textId="77777777" w:rsidTr="00CA48E8">
        <w:trPr>
          <w:trHeight w:val="537"/>
        </w:trPr>
        <w:tc>
          <w:tcPr>
            <w:tcW w:w="568" w:type="dxa"/>
          </w:tcPr>
          <w:p w14:paraId="380CB174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4.1.</w:t>
            </w:r>
          </w:p>
        </w:tc>
        <w:tc>
          <w:tcPr>
            <w:tcW w:w="3118" w:type="dxa"/>
          </w:tcPr>
          <w:p w14:paraId="5A00853B" w14:textId="60115C6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Окружность,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хорды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и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диаметры,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их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свойства</w:t>
            </w:r>
          </w:p>
        </w:tc>
        <w:tc>
          <w:tcPr>
            <w:tcW w:w="567" w:type="dxa"/>
          </w:tcPr>
          <w:p w14:paraId="61041D52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75E5BA6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092D565E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2B571051" w14:textId="77777777" w:rsidR="00543C2F" w:rsidRPr="00543C2F" w:rsidRDefault="00543C2F" w:rsidP="00114FA1">
            <w:pPr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4619C7CC" w14:textId="4E4AF53B" w:rsidR="00543C2F" w:rsidRPr="00543C2F" w:rsidRDefault="00543C2F" w:rsidP="00114FA1">
            <w:pPr>
              <w:spacing w:before="64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окружности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хорды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диаметра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касательной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окружности</w:t>
            </w:r>
          </w:p>
        </w:tc>
        <w:tc>
          <w:tcPr>
            <w:tcW w:w="1245" w:type="dxa"/>
            <w:gridSpan w:val="2"/>
          </w:tcPr>
          <w:p w14:paraId="6612A4D0" w14:textId="77777777" w:rsidR="00543C2F" w:rsidRPr="00543C2F" w:rsidRDefault="00543C2F" w:rsidP="00114FA1">
            <w:pPr>
              <w:spacing w:before="64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35" w:type="dxa"/>
          </w:tcPr>
          <w:p w14:paraId="7449B93E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F0BC9" w14:paraId="34D2E0F5" w14:textId="77777777" w:rsidTr="00CA48E8">
        <w:trPr>
          <w:trHeight w:val="547"/>
        </w:trPr>
        <w:tc>
          <w:tcPr>
            <w:tcW w:w="568" w:type="dxa"/>
          </w:tcPr>
          <w:p w14:paraId="039DD55B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4.2.</w:t>
            </w:r>
          </w:p>
        </w:tc>
        <w:tc>
          <w:tcPr>
            <w:tcW w:w="3118" w:type="dxa"/>
          </w:tcPr>
          <w:p w14:paraId="590EB8A8" w14:textId="5C447622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Касательная</w:t>
            </w:r>
            <w:r w:rsidR="00C85C71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к</w:t>
            </w:r>
            <w:r w:rsidR="00C85C71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окружности</w:t>
            </w:r>
          </w:p>
        </w:tc>
        <w:tc>
          <w:tcPr>
            <w:tcW w:w="567" w:type="dxa"/>
          </w:tcPr>
          <w:p w14:paraId="24CEF28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</w:tcPr>
          <w:p w14:paraId="323A00CD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763D8C50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323CE315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64E06695" w14:textId="51C5A19C" w:rsidR="00543C2F" w:rsidRPr="00543C2F" w:rsidRDefault="00543C2F" w:rsidP="005F431E">
            <w:pPr>
              <w:ind w:left="140" w:right="-1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Формулировать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определения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окружности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хорды</w:t>
            </w:r>
            <w:r w:rsidR="00E072E3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диаметра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касательной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окружности</w:t>
            </w:r>
          </w:p>
        </w:tc>
        <w:tc>
          <w:tcPr>
            <w:tcW w:w="1245" w:type="dxa"/>
            <w:gridSpan w:val="2"/>
          </w:tcPr>
          <w:p w14:paraId="0FCC46B0" w14:textId="77777777" w:rsidR="00543C2F" w:rsidRPr="00543C2F" w:rsidRDefault="00543C2F" w:rsidP="005F431E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35" w:type="dxa"/>
          </w:tcPr>
          <w:p w14:paraId="2AC07846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E072E3" w:rsidRPr="007F0BC9" w14:paraId="64EE850A" w14:textId="77777777" w:rsidTr="00CA48E8">
        <w:trPr>
          <w:trHeight w:val="996"/>
        </w:trPr>
        <w:tc>
          <w:tcPr>
            <w:tcW w:w="568" w:type="dxa"/>
          </w:tcPr>
          <w:p w14:paraId="190CF47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4.3.</w:t>
            </w:r>
          </w:p>
        </w:tc>
        <w:tc>
          <w:tcPr>
            <w:tcW w:w="3118" w:type="dxa"/>
          </w:tcPr>
          <w:p w14:paraId="210A59EF" w14:textId="49890F34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Окружность,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вписанная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в</w:t>
            </w:r>
            <w:r w:rsidR="00C85C71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z w:val="24"/>
                <w:szCs w:val="24"/>
                <w:lang w:val="ru-RU"/>
              </w:rPr>
              <w:t>угол</w:t>
            </w:r>
          </w:p>
        </w:tc>
        <w:tc>
          <w:tcPr>
            <w:tcW w:w="567" w:type="dxa"/>
          </w:tcPr>
          <w:p w14:paraId="2528F939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2FEDB98E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4DF438C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2D32187C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5E214C0" w14:textId="0B07802B" w:rsidR="00543C2F" w:rsidRPr="00543C2F" w:rsidRDefault="00543C2F" w:rsidP="005F431E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Овладевать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понятиями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вписанной и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описанной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окружностей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треугольника;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находить центры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этих</w:t>
            </w:r>
            <w:r w:rsidR="00C85C71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окружностей</w:t>
            </w:r>
          </w:p>
        </w:tc>
        <w:tc>
          <w:tcPr>
            <w:tcW w:w="1245" w:type="dxa"/>
            <w:gridSpan w:val="2"/>
          </w:tcPr>
          <w:p w14:paraId="7D43036E" w14:textId="39CCACBD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C85C71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опрос;</w:t>
            </w:r>
          </w:p>
        </w:tc>
        <w:tc>
          <w:tcPr>
            <w:tcW w:w="2835" w:type="dxa"/>
          </w:tcPr>
          <w:p w14:paraId="0EE7929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2D2A44D6" w14:textId="77777777" w:rsidTr="005F431E">
        <w:trPr>
          <w:trHeight w:val="1180"/>
        </w:trPr>
        <w:tc>
          <w:tcPr>
            <w:tcW w:w="568" w:type="dxa"/>
          </w:tcPr>
          <w:p w14:paraId="2D72AB9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4.4.</w:t>
            </w:r>
          </w:p>
        </w:tc>
        <w:tc>
          <w:tcPr>
            <w:tcW w:w="3118" w:type="dxa"/>
          </w:tcPr>
          <w:p w14:paraId="232DD3B1" w14:textId="4CDDD618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Понятие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ГМТ,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применение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задачах</w:t>
            </w:r>
          </w:p>
        </w:tc>
        <w:tc>
          <w:tcPr>
            <w:tcW w:w="567" w:type="dxa"/>
          </w:tcPr>
          <w:p w14:paraId="301EEF3D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2DCCCB02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494C905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7AF08E9E" w14:textId="77777777" w:rsidR="00543C2F" w:rsidRPr="00543C2F" w:rsidRDefault="00543C2F" w:rsidP="00114FA1">
            <w:pPr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99C4060" w14:textId="6D132BD3" w:rsidR="00543C2F" w:rsidRPr="00543C2F" w:rsidRDefault="00543C2F" w:rsidP="00114FA1">
            <w:pPr>
              <w:spacing w:before="64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Использовать </w:t>
            </w:r>
            <w:r w:rsidR="00114FA1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метод</w:t>
            </w:r>
            <w:r w:rsidR="005F431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="00114FA1">
              <w:rPr>
                <w:rFonts w:ascii="Times New Roman" w:eastAsia="Times New Roman" w:hAnsi="Times New Roman" w:cs="Times New Roman"/>
                <w:spacing w:val="-37"/>
                <w:w w:val="105"/>
                <w:sz w:val="24"/>
                <w:szCs w:val="24"/>
                <w:lang w:val="ru-RU"/>
              </w:rPr>
              <w:t>ГМТ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для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доказательства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теорем 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пересечении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биссектрис углов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 и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серединных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перпендикуляров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 сторонам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треугольника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>помощью</w:t>
            </w:r>
            <w:r w:rsidR="005F431E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ГМТ</w:t>
            </w:r>
            <w:r w:rsidR="00CA48E8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7A5EA22D" w14:textId="77777777" w:rsidR="00543C2F" w:rsidRPr="00543C2F" w:rsidRDefault="00543C2F" w:rsidP="00114FA1">
            <w:pPr>
              <w:spacing w:before="64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1B808991" w14:textId="77777777" w:rsidR="00543C2F" w:rsidRPr="000152CE" w:rsidRDefault="00DE4259" w:rsidP="00114FA1">
            <w:pPr>
              <w:spacing w:before="64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7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7F0BC9" w14:paraId="54FE5848" w14:textId="77777777" w:rsidTr="003A0D58">
        <w:trPr>
          <w:trHeight w:val="1126"/>
        </w:trPr>
        <w:tc>
          <w:tcPr>
            <w:tcW w:w="568" w:type="dxa"/>
          </w:tcPr>
          <w:p w14:paraId="499F9252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4.5.</w:t>
            </w:r>
          </w:p>
        </w:tc>
        <w:tc>
          <w:tcPr>
            <w:tcW w:w="3118" w:type="dxa"/>
          </w:tcPr>
          <w:p w14:paraId="09BD1FB2" w14:textId="1D18B90E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Биссектриса</w:t>
            </w:r>
            <w:r w:rsidR="005F431E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и</w:t>
            </w:r>
            <w:r w:rsidR="005F431E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серединный</w:t>
            </w:r>
            <w:r w:rsidR="005F431E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перпендикуляр</w:t>
            </w:r>
            <w:r w:rsidR="005F431E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как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геометрические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места</w:t>
            </w:r>
            <w:r w:rsidR="005F431E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точек</w:t>
            </w:r>
          </w:p>
        </w:tc>
        <w:tc>
          <w:tcPr>
            <w:tcW w:w="567" w:type="dxa"/>
          </w:tcPr>
          <w:p w14:paraId="3775A337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37034D9F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14C5A208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7CE5DB81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1922D276" w14:textId="674171D3" w:rsidR="00543C2F" w:rsidRPr="00543C2F" w:rsidRDefault="00543C2F" w:rsidP="005F431E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Использовать метод</w:t>
            </w:r>
            <w:r w:rsidR="005F431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ГМТ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для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доказательства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теорем о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пересечении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биссектрис углов</w:t>
            </w:r>
            <w:r w:rsidR="005F431E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 и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серединных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перпендикуляров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 сторонам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треугольника с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помощью</w:t>
            </w:r>
            <w:r w:rsidR="003A0D58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ГМТ</w:t>
            </w:r>
            <w:r w:rsidR="00CA48E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67F0B03D" w14:textId="54B8912E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17A5F6EB" w14:textId="77777777" w:rsidR="00543C2F" w:rsidRPr="00543C2F" w:rsidRDefault="00543C2F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3A0D58" w:rsidRPr="007F0BC9" w14:paraId="033EC61C" w14:textId="77777777" w:rsidTr="003A0D58">
        <w:trPr>
          <w:trHeight w:val="547"/>
        </w:trPr>
        <w:tc>
          <w:tcPr>
            <w:tcW w:w="568" w:type="dxa"/>
          </w:tcPr>
          <w:p w14:paraId="3C8DA3DD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4.6.</w:t>
            </w:r>
          </w:p>
        </w:tc>
        <w:tc>
          <w:tcPr>
            <w:tcW w:w="3118" w:type="dxa"/>
          </w:tcPr>
          <w:p w14:paraId="20D429BB" w14:textId="51723A21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Окружность,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описанная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около</w:t>
            </w:r>
            <w:r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треугольника</w:t>
            </w:r>
          </w:p>
        </w:tc>
        <w:tc>
          <w:tcPr>
            <w:tcW w:w="567" w:type="dxa"/>
          </w:tcPr>
          <w:p w14:paraId="0651B99D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84A64E0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290C98A1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63481541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  <w:vMerge w:val="restart"/>
          </w:tcPr>
          <w:p w14:paraId="5F64445D" w14:textId="42CD859A" w:rsidR="003A0D58" w:rsidRPr="00543C2F" w:rsidRDefault="003A0D58" w:rsidP="005F431E">
            <w:pPr>
              <w:ind w:left="140" w:right="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Исследовать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том числе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используя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цифровые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ресурсы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окружность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вписанную в угол;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центр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окружности</w:t>
            </w:r>
            <w:r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вписанной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угол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равенство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отрезков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касательных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249F9740" w14:textId="0B121A30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Устный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197A4892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3A0D58" w:rsidRPr="007F0BC9" w14:paraId="2628C93C" w14:textId="77777777" w:rsidTr="002A708F">
        <w:trPr>
          <w:trHeight w:val="1263"/>
        </w:trPr>
        <w:tc>
          <w:tcPr>
            <w:tcW w:w="568" w:type="dxa"/>
          </w:tcPr>
          <w:p w14:paraId="1A42D513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4.7.</w:t>
            </w:r>
          </w:p>
        </w:tc>
        <w:tc>
          <w:tcPr>
            <w:tcW w:w="3118" w:type="dxa"/>
          </w:tcPr>
          <w:p w14:paraId="10F4F686" w14:textId="6A928243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Вписанная</w:t>
            </w:r>
            <w:r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треугольник</w:t>
            </w:r>
            <w:r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окружность</w:t>
            </w:r>
          </w:p>
        </w:tc>
        <w:tc>
          <w:tcPr>
            <w:tcW w:w="567" w:type="dxa"/>
          </w:tcPr>
          <w:p w14:paraId="20A23B23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0AC379FF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</w:tcPr>
          <w:p w14:paraId="082BDBAB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1596F329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  <w:vMerge/>
          </w:tcPr>
          <w:p w14:paraId="5AFB1CAC" w14:textId="119C296C" w:rsidR="003A0D58" w:rsidRPr="00543C2F" w:rsidRDefault="003A0D58" w:rsidP="005F431E">
            <w:pPr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6E87D5D6" w14:textId="77777777" w:rsidR="003A0D58" w:rsidRPr="00543C2F" w:rsidRDefault="003A0D58" w:rsidP="005F431E">
            <w:pPr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2"/>
                <w:w w:val="105"/>
                <w:sz w:val="24"/>
                <w:szCs w:val="24"/>
                <w:lang w:val="ru-RU"/>
              </w:rPr>
              <w:t xml:space="preserve">Устный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опрос</w:t>
            </w:r>
          </w:p>
        </w:tc>
        <w:tc>
          <w:tcPr>
            <w:tcW w:w="2856" w:type="dxa"/>
            <w:gridSpan w:val="2"/>
          </w:tcPr>
          <w:p w14:paraId="6C236D66" w14:textId="77777777" w:rsidR="003A0D58" w:rsidRPr="00543C2F" w:rsidRDefault="003A0D58" w:rsidP="005F431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7F0BC9" w14:paraId="4480D439" w14:textId="77777777" w:rsidTr="002A708F">
        <w:trPr>
          <w:trHeight w:val="1807"/>
        </w:trPr>
        <w:tc>
          <w:tcPr>
            <w:tcW w:w="568" w:type="dxa"/>
          </w:tcPr>
          <w:p w14:paraId="05BCBAEC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lastRenderedPageBreak/>
              <w:t>4.8.</w:t>
            </w:r>
          </w:p>
        </w:tc>
        <w:tc>
          <w:tcPr>
            <w:tcW w:w="3118" w:type="dxa"/>
          </w:tcPr>
          <w:p w14:paraId="345BA516" w14:textId="1A7EA44D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>Простейшие</w:t>
            </w:r>
            <w:r w:rsidR="003A0D58">
              <w:rPr>
                <w:rFonts w:ascii="Times New Roman" w:eastAsia="Times New Roman" w:hAnsi="Times New Roman" w:cs="Times New Roman"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задачи</w:t>
            </w:r>
            <w:r w:rsidR="003A0D58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на</w:t>
            </w:r>
            <w:r w:rsidR="003A0D58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построение</w:t>
            </w:r>
          </w:p>
        </w:tc>
        <w:tc>
          <w:tcPr>
            <w:tcW w:w="567" w:type="dxa"/>
          </w:tcPr>
          <w:p w14:paraId="3AD8FD0E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</w:tcPr>
          <w:p w14:paraId="3170E78A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536F70B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</w:tcPr>
          <w:p w14:paraId="75445001" w14:textId="77777777" w:rsidR="00543C2F" w:rsidRPr="00543C2F" w:rsidRDefault="00543C2F" w:rsidP="00114FA1">
            <w:pPr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58BE3EA8" w14:textId="365FE4B9" w:rsidR="00543C2F" w:rsidRPr="00543C2F" w:rsidRDefault="00543C2F" w:rsidP="00114FA1">
            <w:pPr>
              <w:spacing w:before="64"/>
              <w:ind w:left="140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Решать основные</w:t>
            </w:r>
            <w:r w:rsidR="003A0D58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задачи на</w:t>
            </w:r>
            <w:r w:rsidR="003A0D58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построение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угла</w:t>
            </w:r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равного данному</w:t>
            </w:r>
            <w:r w:rsidR="002A708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,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серединногоперпендикуляраданного отрезкапрямой</w:t>
            </w:r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 xml:space="preserve">, 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проходящей черезданную точку и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перпендикулярной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данной прямой;биссектрисыданного угла;треугольников поразличнымэлементам</w:t>
            </w:r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15769C75" w14:textId="77777777" w:rsidR="00543C2F" w:rsidRPr="00543C2F" w:rsidRDefault="00543C2F" w:rsidP="00114FA1">
            <w:pPr>
              <w:tabs>
                <w:tab w:val="left" w:pos="1035"/>
              </w:tabs>
              <w:spacing w:before="64"/>
              <w:ind w:right="1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Практическая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работа</w:t>
            </w:r>
          </w:p>
        </w:tc>
        <w:tc>
          <w:tcPr>
            <w:tcW w:w="2856" w:type="dxa"/>
            <w:gridSpan w:val="2"/>
          </w:tcPr>
          <w:p w14:paraId="025CFDCA" w14:textId="77777777" w:rsidR="00543C2F" w:rsidRPr="000152CE" w:rsidRDefault="00DE4259" w:rsidP="00114FA1">
            <w:pPr>
              <w:spacing w:before="64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8"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http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://</w:t>
              </w:r>
              <w:r w:rsidR="00543C2F" w:rsidRPr="00543C2F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</w:rPr>
                <w:t>school</w:t>
              </w:r>
              <w:r w:rsidR="00543C2F" w:rsidRPr="000152CE">
                <w:rPr>
                  <w:rFonts w:ascii="Times New Roman" w:eastAsia="Times New Roman" w:hAnsi="Times New Roman" w:cs="Times New Roman"/>
                  <w:w w:val="105"/>
                  <w:sz w:val="24"/>
                  <w:szCs w:val="24"/>
                  <w:lang w:val="ru-RU"/>
                </w:rPr>
                <w:t>-</w:t>
              </w:r>
            </w:hyperlink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collection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edu</w:t>
            </w:r>
            <w:r w:rsidR="00543C2F" w:rsidRPr="000152CE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.</w:t>
            </w:r>
            <w:r w:rsidR="00543C2F"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</w:rPr>
              <w:t>ru</w:t>
            </w:r>
          </w:p>
        </w:tc>
      </w:tr>
      <w:tr w:rsidR="00543C2F" w:rsidRPr="00543C2F" w14:paraId="3AC02CFD" w14:textId="77777777" w:rsidTr="00CA48E8">
        <w:trPr>
          <w:trHeight w:val="333"/>
        </w:trPr>
        <w:tc>
          <w:tcPr>
            <w:tcW w:w="3686" w:type="dxa"/>
            <w:gridSpan w:val="2"/>
          </w:tcPr>
          <w:p w14:paraId="1D5A5E23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Итогопоразделу:</w:t>
            </w:r>
          </w:p>
        </w:tc>
        <w:tc>
          <w:tcPr>
            <w:tcW w:w="567" w:type="dxa"/>
          </w:tcPr>
          <w:p w14:paraId="2EDA1D83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709" w:type="dxa"/>
          </w:tcPr>
          <w:p w14:paraId="00AAF84B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3A04169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49E33AF4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2D598C5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5F6AB0F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1B12C94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612FF7" w14:paraId="5BE7EF0A" w14:textId="77777777" w:rsidTr="00CA48E8">
        <w:trPr>
          <w:trHeight w:val="333"/>
        </w:trPr>
        <w:tc>
          <w:tcPr>
            <w:tcW w:w="16018" w:type="dxa"/>
            <w:gridSpan w:val="10"/>
          </w:tcPr>
          <w:p w14:paraId="798AC657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Раздел5.Повторениеиобобщениезнаний</w:t>
            </w:r>
          </w:p>
        </w:tc>
      </w:tr>
      <w:tr w:rsidR="00543C2F" w:rsidRPr="007F0BC9" w14:paraId="4E48B0D1" w14:textId="77777777" w:rsidTr="002A708F">
        <w:trPr>
          <w:trHeight w:val="1022"/>
        </w:trPr>
        <w:tc>
          <w:tcPr>
            <w:tcW w:w="568" w:type="dxa"/>
          </w:tcPr>
          <w:p w14:paraId="6BCA4126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5.1.</w:t>
            </w:r>
          </w:p>
        </w:tc>
        <w:tc>
          <w:tcPr>
            <w:tcW w:w="3118" w:type="dxa"/>
          </w:tcPr>
          <w:p w14:paraId="49324BEF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color w:val="221E1F"/>
                <w:w w:val="105"/>
                <w:sz w:val="24"/>
                <w:szCs w:val="24"/>
                <w:lang w:val="ru-RU"/>
              </w:rPr>
              <w:t>Повторениеиобобщениеосновныхпонятийиметодовкурса7класса.</w:t>
            </w:r>
          </w:p>
        </w:tc>
        <w:tc>
          <w:tcPr>
            <w:tcW w:w="567" w:type="dxa"/>
          </w:tcPr>
          <w:p w14:paraId="2997F6DA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45E5D9AB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</w:tcPr>
          <w:p w14:paraId="1DDC521C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0</w:t>
            </w:r>
          </w:p>
        </w:tc>
        <w:tc>
          <w:tcPr>
            <w:tcW w:w="708" w:type="dxa"/>
          </w:tcPr>
          <w:p w14:paraId="2846BF9C" w14:textId="77777777" w:rsidR="00543C2F" w:rsidRPr="00543C2F" w:rsidRDefault="00543C2F" w:rsidP="00114FA1">
            <w:pPr>
              <w:spacing w:before="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3D31896E" w14:textId="77777777" w:rsidR="00543C2F" w:rsidRPr="00543C2F" w:rsidRDefault="00543C2F" w:rsidP="00114FA1">
            <w:pPr>
              <w:spacing w:before="2"/>
              <w:ind w:left="140" w:right="2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Решать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задачинаповторение</w:t>
            </w:r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,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иллюстрирующ</w:t>
            </w:r>
            <w:r w:rsidR="002A708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е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связи междуразличнымичастямикурса</w:t>
            </w:r>
            <w:r w:rsidR="002A708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.</w:t>
            </w:r>
          </w:p>
        </w:tc>
        <w:tc>
          <w:tcPr>
            <w:tcW w:w="1224" w:type="dxa"/>
          </w:tcPr>
          <w:p w14:paraId="30721EEC" w14:textId="77777777" w:rsidR="00543C2F" w:rsidRPr="00543C2F" w:rsidRDefault="00543C2F" w:rsidP="00114FA1">
            <w:pPr>
              <w:spacing w:before="20"/>
              <w:ind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Контрольнаяработа;</w:t>
            </w:r>
          </w:p>
        </w:tc>
        <w:tc>
          <w:tcPr>
            <w:tcW w:w="2856" w:type="dxa"/>
            <w:gridSpan w:val="2"/>
          </w:tcPr>
          <w:p w14:paraId="2519150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https://resh.edu.ru/subject/17/7/</w:t>
            </w:r>
          </w:p>
        </w:tc>
      </w:tr>
      <w:tr w:rsidR="00543C2F" w:rsidRPr="00543C2F" w14:paraId="62D95513" w14:textId="77777777" w:rsidTr="00CA48E8">
        <w:trPr>
          <w:trHeight w:val="333"/>
        </w:trPr>
        <w:tc>
          <w:tcPr>
            <w:tcW w:w="3686" w:type="dxa"/>
            <w:gridSpan w:val="2"/>
          </w:tcPr>
          <w:p w14:paraId="55B424C1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Итогопоразделу:</w:t>
            </w:r>
          </w:p>
        </w:tc>
        <w:tc>
          <w:tcPr>
            <w:tcW w:w="567" w:type="dxa"/>
          </w:tcPr>
          <w:p w14:paraId="7AF2F05A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</w:tcPr>
          <w:p w14:paraId="54FBB0A5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56B47ED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</w:tcPr>
          <w:p w14:paraId="6572A9DD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59" w:type="dxa"/>
          </w:tcPr>
          <w:p w14:paraId="7AEB601E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24" w:type="dxa"/>
          </w:tcPr>
          <w:p w14:paraId="32D36120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856" w:type="dxa"/>
            <w:gridSpan w:val="2"/>
          </w:tcPr>
          <w:p w14:paraId="7241D6C6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543C2F" w:rsidRPr="00543C2F" w14:paraId="2BF99FFA" w14:textId="77777777" w:rsidTr="00CA48E8">
        <w:trPr>
          <w:trHeight w:val="333"/>
        </w:trPr>
        <w:tc>
          <w:tcPr>
            <w:tcW w:w="3686" w:type="dxa"/>
            <w:gridSpan w:val="2"/>
          </w:tcPr>
          <w:p w14:paraId="46A1B084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spacing w:val="-1"/>
                <w:w w:val="105"/>
                <w:sz w:val="24"/>
                <w:szCs w:val="24"/>
                <w:lang w:val="ru-RU"/>
              </w:rPr>
              <w:t>ОБЩЕЕКОЛИЧЕСТВО</w:t>
            </w: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ЧАСОВПОПРОГРАММЕ</w:t>
            </w:r>
          </w:p>
        </w:tc>
        <w:tc>
          <w:tcPr>
            <w:tcW w:w="567" w:type="dxa"/>
          </w:tcPr>
          <w:p w14:paraId="43FD8009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68</w:t>
            </w:r>
          </w:p>
        </w:tc>
        <w:tc>
          <w:tcPr>
            <w:tcW w:w="709" w:type="dxa"/>
          </w:tcPr>
          <w:p w14:paraId="6F25A911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4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</w:tcPr>
          <w:p w14:paraId="12D3DC2D" w14:textId="77777777" w:rsidR="00543C2F" w:rsidRPr="00543C2F" w:rsidRDefault="00543C2F" w:rsidP="00114FA1">
            <w:pPr>
              <w:spacing w:before="6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/>
              </w:rPr>
              <w:t>2.25</w:t>
            </w:r>
          </w:p>
        </w:tc>
        <w:tc>
          <w:tcPr>
            <w:tcW w:w="10347" w:type="dxa"/>
            <w:gridSpan w:val="5"/>
          </w:tcPr>
          <w:p w14:paraId="64B26C82" w14:textId="77777777" w:rsidR="00543C2F" w:rsidRPr="00543C2F" w:rsidRDefault="00543C2F" w:rsidP="00114FA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27B111D" w14:textId="77777777" w:rsidR="00543C2F" w:rsidRPr="00543C2F" w:rsidRDefault="00543C2F" w:rsidP="00543C2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4"/>
          <w:lang w:val="ru-RU"/>
        </w:rPr>
        <w:sectPr w:rsidR="00543C2F" w:rsidRPr="00543C2F">
          <w:pgSz w:w="16840" w:h="11900" w:orient="landscape"/>
          <w:pgMar w:top="580" w:right="540" w:bottom="280" w:left="560" w:header="720" w:footer="720" w:gutter="0"/>
          <w:cols w:space="720"/>
        </w:sectPr>
      </w:pPr>
    </w:p>
    <w:p w14:paraId="664C5076" w14:textId="77777777" w:rsidR="002B40DE" w:rsidRPr="002B40DE" w:rsidRDefault="00DE4259" w:rsidP="002B40DE">
      <w:pPr>
        <w:widowControl w:val="0"/>
        <w:autoSpaceDE w:val="0"/>
        <w:autoSpaceDN w:val="0"/>
        <w:spacing w:before="66" w:after="0" w:line="240" w:lineRule="auto"/>
        <w:ind w:firstLine="14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val="ru-RU"/>
        </w:rPr>
        <w:lastRenderedPageBreak/>
        <w:pict w14:anchorId="1FA0060F">
          <v:rect id="Rectangle 4" o:spid="_x0000_s1026" style="position:absolute;left:0;text-align:left;margin-left:33.3pt;margin-top:22.9pt;width:528.15pt;height:.6pt;z-index:-251657216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" fillcolor="black" stroked="f">
            <w10:wrap type="topAndBottom" anchorx="page"/>
          </v:rect>
        </w:pict>
      </w:r>
      <w:r w:rsidR="002B40DE" w:rsidRPr="002B40D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ПОУРОЧНОЕПЛАНИРОВАНИЕ</w:t>
      </w:r>
    </w:p>
    <w:p w14:paraId="18B7B149" w14:textId="77777777" w:rsidR="002B40DE" w:rsidRPr="002B40DE" w:rsidRDefault="002B40DE" w:rsidP="002B40DE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4"/>
          <w:szCs w:val="24"/>
          <w:lang w:val="ru-RU"/>
        </w:rPr>
      </w:pPr>
    </w:p>
    <w:tbl>
      <w:tblPr>
        <w:tblStyle w:val="TableNormal1"/>
        <w:tblW w:w="0" w:type="auto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3"/>
        <w:gridCol w:w="1494"/>
        <w:gridCol w:w="1559"/>
        <w:gridCol w:w="6946"/>
      </w:tblGrid>
      <w:tr w:rsidR="001128A3" w:rsidRPr="001128A3" w14:paraId="13DCBE80" w14:textId="77777777" w:rsidTr="00BB7B39">
        <w:trPr>
          <w:trHeight w:val="346"/>
        </w:trPr>
        <w:tc>
          <w:tcPr>
            <w:tcW w:w="633" w:type="dxa"/>
            <w:vMerge w:val="restart"/>
          </w:tcPr>
          <w:p w14:paraId="5A18FF01" w14:textId="77777777" w:rsidR="001128A3" w:rsidRPr="002B40DE" w:rsidRDefault="001128A3" w:rsidP="002B40DE">
            <w:pPr>
              <w:spacing w:before="86" w:line="292" w:lineRule="auto"/>
              <w:ind w:right="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№п/п</w:t>
            </w:r>
          </w:p>
        </w:tc>
        <w:tc>
          <w:tcPr>
            <w:tcW w:w="3053" w:type="dxa"/>
            <w:gridSpan w:val="2"/>
          </w:tcPr>
          <w:p w14:paraId="0BFBC021" w14:textId="77777777" w:rsidR="001128A3" w:rsidRPr="001128A3" w:rsidRDefault="001128A3" w:rsidP="001128A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6946" w:type="dxa"/>
            <w:vMerge w:val="restart"/>
          </w:tcPr>
          <w:p w14:paraId="540661A4" w14:textId="77777777" w:rsidR="001128A3" w:rsidRPr="002B40DE" w:rsidRDefault="001128A3" w:rsidP="002B40DE">
            <w:pPr>
              <w:spacing w:before="86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Темаурока</w:t>
            </w:r>
          </w:p>
        </w:tc>
      </w:tr>
      <w:tr w:rsidR="002B40DE" w:rsidRPr="001128A3" w14:paraId="189458FE" w14:textId="77777777" w:rsidTr="00BB7B39">
        <w:trPr>
          <w:trHeight w:val="265"/>
        </w:trPr>
        <w:tc>
          <w:tcPr>
            <w:tcW w:w="633" w:type="dxa"/>
            <w:vMerge/>
            <w:tcBorders>
              <w:top w:val="nil"/>
            </w:tcBorders>
          </w:tcPr>
          <w:p w14:paraId="1684F9E3" w14:textId="77777777" w:rsidR="002B40DE" w:rsidRPr="002B40DE" w:rsidRDefault="002B40DE" w:rsidP="002B40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94" w:type="dxa"/>
            <w:tcBorders>
              <w:top w:val="nil"/>
            </w:tcBorders>
          </w:tcPr>
          <w:p w14:paraId="06733496" w14:textId="77777777" w:rsidR="002B40DE" w:rsidRPr="001128A3" w:rsidRDefault="001128A3" w:rsidP="001128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559" w:type="dxa"/>
            <w:tcBorders>
              <w:top w:val="nil"/>
            </w:tcBorders>
          </w:tcPr>
          <w:p w14:paraId="0CB51E09" w14:textId="77777777" w:rsidR="002B40DE" w:rsidRPr="001128A3" w:rsidRDefault="001128A3" w:rsidP="001128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факт</w:t>
            </w:r>
          </w:p>
        </w:tc>
        <w:tc>
          <w:tcPr>
            <w:tcW w:w="6946" w:type="dxa"/>
            <w:vMerge/>
            <w:tcBorders>
              <w:top w:val="nil"/>
            </w:tcBorders>
          </w:tcPr>
          <w:p w14:paraId="1B4DF3F2" w14:textId="77777777" w:rsidR="002B40DE" w:rsidRPr="002B40DE" w:rsidRDefault="002B40DE" w:rsidP="002B40D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1128A3" w:rsidRPr="001128A3" w14:paraId="510FCB89" w14:textId="77777777" w:rsidTr="00BB7B39">
        <w:trPr>
          <w:trHeight w:val="265"/>
        </w:trPr>
        <w:tc>
          <w:tcPr>
            <w:tcW w:w="10632" w:type="dxa"/>
            <w:gridSpan w:val="4"/>
          </w:tcPr>
          <w:p w14:paraId="0E26C618" w14:textId="77777777" w:rsidR="0021549E" w:rsidRDefault="001128A3" w:rsidP="001128A3">
            <w:pPr>
              <w:jc w:val="center"/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/>
              </w:rPr>
              <w:t>Простейшиегеометрические</w:t>
            </w:r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фигурыиихсвойства.Измерениегеометрическихвеличин</w:t>
            </w:r>
            <w:r w:rsidR="0021549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 –</w:t>
            </w:r>
          </w:p>
          <w:p w14:paraId="008A3494" w14:textId="77777777" w:rsidR="001128A3" w:rsidRPr="002B40DE" w:rsidRDefault="001128A3" w:rsidP="001128A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14 часов</w:t>
            </w:r>
          </w:p>
        </w:tc>
      </w:tr>
      <w:tr w:rsidR="001128A3" w:rsidRPr="001128A3" w14:paraId="061CFA92" w14:textId="77777777" w:rsidTr="00BB7B39">
        <w:trPr>
          <w:trHeight w:val="272"/>
        </w:trPr>
        <w:tc>
          <w:tcPr>
            <w:tcW w:w="633" w:type="dxa"/>
          </w:tcPr>
          <w:p w14:paraId="66002255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494" w:type="dxa"/>
          </w:tcPr>
          <w:p w14:paraId="2E31FAD6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E70A30E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22C3C95" w14:textId="77777777" w:rsidR="001128A3" w:rsidRPr="002B40DE" w:rsidRDefault="001128A3" w:rsidP="001128A3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Точкиипрямые</w:t>
            </w:r>
          </w:p>
        </w:tc>
      </w:tr>
      <w:tr w:rsidR="001128A3" w:rsidRPr="001128A3" w14:paraId="6F8396D9" w14:textId="77777777" w:rsidTr="00BB7B39">
        <w:trPr>
          <w:trHeight w:val="276"/>
        </w:trPr>
        <w:tc>
          <w:tcPr>
            <w:tcW w:w="633" w:type="dxa"/>
          </w:tcPr>
          <w:p w14:paraId="20C56FBC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494" w:type="dxa"/>
          </w:tcPr>
          <w:p w14:paraId="515C37B8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9D25F11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695E51E" w14:textId="77777777" w:rsidR="001128A3" w:rsidRPr="002B40DE" w:rsidRDefault="001128A3" w:rsidP="001128A3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Точкиипрямые</w:t>
            </w:r>
          </w:p>
        </w:tc>
      </w:tr>
      <w:tr w:rsidR="001128A3" w:rsidRPr="001128A3" w14:paraId="5D35008B" w14:textId="77777777" w:rsidTr="00BB7B39">
        <w:trPr>
          <w:trHeight w:val="266"/>
        </w:trPr>
        <w:tc>
          <w:tcPr>
            <w:tcW w:w="633" w:type="dxa"/>
          </w:tcPr>
          <w:p w14:paraId="263EF2DA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494" w:type="dxa"/>
          </w:tcPr>
          <w:p w14:paraId="57F75DF3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7DC1B6D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21510DE" w14:textId="77777777" w:rsidR="001128A3" w:rsidRPr="002B40DE" w:rsidRDefault="001128A3" w:rsidP="001128A3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Отрезок</w:t>
            </w:r>
          </w:p>
        </w:tc>
      </w:tr>
      <w:tr w:rsidR="001128A3" w:rsidRPr="001128A3" w14:paraId="04BB872F" w14:textId="77777777" w:rsidTr="00BB7B39">
        <w:trPr>
          <w:trHeight w:val="256"/>
        </w:trPr>
        <w:tc>
          <w:tcPr>
            <w:tcW w:w="633" w:type="dxa"/>
          </w:tcPr>
          <w:p w14:paraId="5562C3EA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1494" w:type="dxa"/>
          </w:tcPr>
          <w:p w14:paraId="4902C5AB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A660CE9" w14:textId="77777777" w:rsidR="001128A3" w:rsidRPr="001128A3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80A0DAE" w14:textId="77777777" w:rsidR="001128A3" w:rsidRPr="002B40DE" w:rsidRDefault="001128A3" w:rsidP="001128A3">
            <w:pPr>
              <w:ind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Отрезокиегодлина</w:t>
            </w:r>
          </w:p>
        </w:tc>
      </w:tr>
      <w:tr w:rsidR="001128A3" w:rsidRPr="001128A3" w14:paraId="32488D96" w14:textId="77777777" w:rsidTr="00BB7B39">
        <w:trPr>
          <w:trHeight w:val="245"/>
        </w:trPr>
        <w:tc>
          <w:tcPr>
            <w:tcW w:w="633" w:type="dxa"/>
          </w:tcPr>
          <w:p w14:paraId="293DC7AE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1494" w:type="dxa"/>
          </w:tcPr>
          <w:p w14:paraId="42221B21" w14:textId="77777777" w:rsidR="001128A3" w:rsidRPr="001128A3" w:rsidRDefault="001128A3" w:rsidP="001128A3">
            <w:pPr>
              <w:spacing w:line="292" w:lineRule="auto"/>
              <w:ind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1778E51" w14:textId="77777777" w:rsidR="001128A3" w:rsidRPr="001128A3" w:rsidRDefault="001128A3" w:rsidP="001128A3">
            <w:pPr>
              <w:spacing w:line="292" w:lineRule="auto"/>
              <w:ind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29B7E49" w14:textId="77777777" w:rsidR="001128A3" w:rsidRPr="002B40DE" w:rsidRDefault="001128A3" w:rsidP="001128A3">
            <w:pPr>
              <w:spacing w:line="292" w:lineRule="auto"/>
              <w:ind w:right="585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Луч. Угол</w:t>
            </w:r>
          </w:p>
        </w:tc>
      </w:tr>
      <w:tr w:rsidR="001128A3" w:rsidRPr="001128A3" w14:paraId="38505E82" w14:textId="77777777" w:rsidTr="00BB7B39">
        <w:trPr>
          <w:trHeight w:val="194"/>
        </w:trPr>
        <w:tc>
          <w:tcPr>
            <w:tcW w:w="633" w:type="dxa"/>
          </w:tcPr>
          <w:p w14:paraId="246C8FE1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1494" w:type="dxa"/>
          </w:tcPr>
          <w:p w14:paraId="73D88327" w14:textId="77777777" w:rsidR="001128A3" w:rsidRPr="001128A3" w:rsidRDefault="001128A3" w:rsidP="001128A3">
            <w:pPr>
              <w:spacing w:line="292" w:lineRule="auto"/>
              <w:ind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42C55E5" w14:textId="77777777" w:rsidR="001128A3" w:rsidRPr="001128A3" w:rsidRDefault="001128A3" w:rsidP="001128A3">
            <w:pPr>
              <w:spacing w:line="292" w:lineRule="auto"/>
              <w:ind w:right="58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3E80D3B" w14:textId="77777777" w:rsidR="001128A3" w:rsidRPr="002B40DE" w:rsidRDefault="001128A3" w:rsidP="001128A3">
            <w:pPr>
              <w:spacing w:line="292" w:lineRule="auto"/>
              <w:ind w:right="585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змерениеуглов</w:t>
            </w:r>
          </w:p>
        </w:tc>
      </w:tr>
      <w:tr w:rsidR="001128A3" w:rsidRPr="001128A3" w14:paraId="28B9975F" w14:textId="77777777" w:rsidTr="00BB7B39">
        <w:trPr>
          <w:trHeight w:val="255"/>
        </w:trPr>
        <w:tc>
          <w:tcPr>
            <w:tcW w:w="633" w:type="dxa"/>
          </w:tcPr>
          <w:p w14:paraId="7E468567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1494" w:type="dxa"/>
          </w:tcPr>
          <w:p w14:paraId="7278BAFF" w14:textId="77777777" w:rsidR="001128A3" w:rsidRPr="001128A3" w:rsidRDefault="001128A3" w:rsidP="001128A3">
            <w:pPr>
              <w:spacing w:line="292" w:lineRule="auto"/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CAACF23" w14:textId="77777777" w:rsidR="001128A3" w:rsidRPr="001128A3" w:rsidRDefault="001128A3" w:rsidP="001128A3">
            <w:pPr>
              <w:spacing w:line="292" w:lineRule="auto"/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FD926FD" w14:textId="77777777" w:rsidR="001128A3" w:rsidRPr="002B40DE" w:rsidRDefault="001128A3" w:rsidP="001128A3">
            <w:pPr>
              <w:spacing w:line="292" w:lineRule="auto"/>
              <w:ind w:right="203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Смежные углы</w:t>
            </w:r>
          </w:p>
        </w:tc>
      </w:tr>
      <w:tr w:rsidR="001128A3" w:rsidRPr="001128A3" w14:paraId="5EA67DBC" w14:textId="77777777" w:rsidTr="00BB7B39">
        <w:trPr>
          <w:trHeight w:val="332"/>
        </w:trPr>
        <w:tc>
          <w:tcPr>
            <w:tcW w:w="633" w:type="dxa"/>
          </w:tcPr>
          <w:p w14:paraId="72F0DAB8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1494" w:type="dxa"/>
          </w:tcPr>
          <w:p w14:paraId="1D03C26D" w14:textId="77777777" w:rsidR="001128A3" w:rsidRPr="001128A3" w:rsidRDefault="001128A3" w:rsidP="001128A3">
            <w:pPr>
              <w:spacing w:line="292" w:lineRule="auto"/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446938F" w14:textId="77777777" w:rsidR="001128A3" w:rsidRPr="001128A3" w:rsidRDefault="001128A3" w:rsidP="001128A3">
            <w:pPr>
              <w:spacing w:line="292" w:lineRule="auto"/>
              <w:ind w:right="20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297A520" w14:textId="77777777" w:rsidR="001128A3" w:rsidRPr="002B40DE" w:rsidRDefault="001128A3" w:rsidP="001128A3">
            <w:pPr>
              <w:spacing w:line="292" w:lineRule="auto"/>
              <w:ind w:right="203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ертикальныеуглы</w:t>
            </w:r>
          </w:p>
        </w:tc>
      </w:tr>
      <w:tr w:rsidR="001128A3" w:rsidRPr="001128A3" w14:paraId="7C24660B" w14:textId="77777777" w:rsidTr="00BB7B39">
        <w:trPr>
          <w:trHeight w:val="252"/>
        </w:trPr>
        <w:tc>
          <w:tcPr>
            <w:tcW w:w="633" w:type="dxa"/>
          </w:tcPr>
          <w:p w14:paraId="34328F95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1494" w:type="dxa"/>
          </w:tcPr>
          <w:p w14:paraId="12BB0B64" w14:textId="77777777" w:rsidR="001128A3" w:rsidRPr="001128A3" w:rsidRDefault="001128A3" w:rsidP="001128A3">
            <w:pPr>
              <w:spacing w:line="292" w:lineRule="auto"/>
              <w:ind w:right="87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CB0C103" w14:textId="77777777" w:rsidR="001128A3" w:rsidRPr="001128A3" w:rsidRDefault="001128A3" w:rsidP="001128A3">
            <w:pPr>
              <w:spacing w:line="292" w:lineRule="auto"/>
              <w:ind w:right="873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3E96716" w14:textId="77777777" w:rsidR="001128A3" w:rsidRPr="002B40DE" w:rsidRDefault="001128A3" w:rsidP="001128A3">
            <w:pPr>
              <w:spacing w:line="292" w:lineRule="auto"/>
              <w:ind w:right="873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Перпендикулярные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прямые</w:t>
            </w:r>
          </w:p>
        </w:tc>
      </w:tr>
      <w:tr w:rsidR="001128A3" w:rsidRPr="001128A3" w14:paraId="328D8AD3" w14:textId="77777777" w:rsidTr="00BB7B39">
        <w:trPr>
          <w:trHeight w:val="199"/>
        </w:trPr>
        <w:tc>
          <w:tcPr>
            <w:tcW w:w="633" w:type="dxa"/>
          </w:tcPr>
          <w:p w14:paraId="1B6BB6E6" w14:textId="77777777" w:rsidR="001128A3" w:rsidRPr="002B40DE" w:rsidRDefault="001128A3" w:rsidP="001128A3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1494" w:type="dxa"/>
          </w:tcPr>
          <w:p w14:paraId="0E54559F" w14:textId="77777777" w:rsidR="001128A3" w:rsidRPr="001128A3" w:rsidRDefault="001128A3" w:rsidP="001128A3">
            <w:pPr>
              <w:spacing w:line="292" w:lineRule="auto"/>
              <w:ind w:right="1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46573DA" w14:textId="77777777" w:rsidR="001128A3" w:rsidRPr="001128A3" w:rsidRDefault="001128A3" w:rsidP="001128A3">
            <w:pPr>
              <w:spacing w:line="292" w:lineRule="auto"/>
              <w:ind w:right="19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31A49C9" w14:textId="77777777" w:rsidR="001128A3" w:rsidRPr="002B40DE" w:rsidRDefault="001128A3" w:rsidP="001128A3">
            <w:pPr>
              <w:ind w:right="199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 с простейшимичертежами</w:t>
            </w:r>
          </w:p>
        </w:tc>
      </w:tr>
      <w:tr w:rsidR="001128A3" w:rsidRPr="007F0BC9" w14:paraId="43F71446" w14:textId="77777777" w:rsidTr="00BB7B39">
        <w:trPr>
          <w:trHeight w:val="335"/>
        </w:trPr>
        <w:tc>
          <w:tcPr>
            <w:tcW w:w="633" w:type="dxa"/>
          </w:tcPr>
          <w:p w14:paraId="7B137C38" w14:textId="77777777" w:rsidR="001128A3" w:rsidRPr="002B40DE" w:rsidRDefault="001128A3" w:rsidP="001128A3">
            <w:pPr>
              <w:spacing w:before="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1494" w:type="dxa"/>
          </w:tcPr>
          <w:p w14:paraId="359159B2" w14:textId="77777777" w:rsidR="001128A3" w:rsidRPr="001128A3" w:rsidRDefault="001128A3" w:rsidP="001128A3">
            <w:pPr>
              <w:spacing w:before="86" w:line="292" w:lineRule="auto"/>
              <w:ind w:right="5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42AC421" w14:textId="77777777" w:rsidR="001128A3" w:rsidRPr="001128A3" w:rsidRDefault="001128A3" w:rsidP="001128A3">
            <w:pPr>
              <w:spacing w:before="86" w:line="292" w:lineRule="auto"/>
              <w:ind w:right="5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7B2DDE3" w14:textId="77777777" w:rsidR="001128A3" w:rsidRPr="002B40DE" w:rsidRDefault="001128A3" w:rsidP="001128A3">
            <w:pPr>
              <w:ind w:left="144" w:right="52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Измерение линейных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угловых величин,вычисление отрезков иуглов</w:t>
            </w:r>
          </w:p>
        </w:tc>
      </w:tr>
      <w:tr w:rsidR="001128A3" w:rsidRPr="007F0BC9" w14:paraId="67DCA7DE" w14:textId="77777777" w:rsidTr="00BB7B39">
        <w:trPr>
          <w:trHeight w:val="469"/>
        </w:trPr>
        <w:tc>
          <w:tcPr>
            <w:tcW w:w="633" w:type="dxa"/>
          </w:tcPr>
          <w:p w14:paraId="78D18DDA" w14:textId="77777777" w:rsidR="001128A3" w:rsidRPr="002B40DE" w:rsidRDefault="001128A3" w:rsidP="001128A3">
            <w:pPr>
              <w:spacing w:before="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1494" w:type="dxa"/>
          </w:tcPr>
          <w:p w14:paraId="1A3BEEE4" w14:textId="77777777" w:rsidR="001128A3" w:rsidRPr="001128A3" w:rsidRDefault="001128A3" w:rsidP="001128A3">
            <w:pPr>
              <w:spacing w:before="86" w:line="292" w:lineRule="auto"/>
              <w:ind w:righ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8485CB3" w14:textId="77777777" w:rsidR="001128A3" w:rsidRPr="001128A3" w:rsidRDefault="001128A3" w:rsidP="001128A3">
            <w:pPr>
              <w:spacing w:before="86" w:line="292" w:lineRule="auto"/>
              <w:ind w:righ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B18F786" w14:textId="77777777" w:rsidR="001128A3" w:rsidRPr="002B40DE" w:rsidRDefault="001128A3" w:rsidP="001128A3">
            <w:pPr>
              <w:ind w:right="467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по теме «</w:t>
            </w:r>
            <w:r w:rsidR="0021549E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Простейшиегеометрические фигуры иихсвойства»</w:t>
            </w:r>
          </w:p>
        </w:tc>
      </w:tr>
      <w:tr w:rsidR="001128A3" w:rsidRPr="007F0BC9" w14:paraId="55BED144" w14:textId="77777777" w:rsidTr="00BB7B39">
        <w:trPr>
          <w:trHeight w:val="463"/>
        </w:trPr>
        <w:tc>
          <w:tcPr>
            <w:tcW w:w="633" w:type="dxa"/>
          </w:tcPr>
          <w:p w14:paraId="1720E7D6" w14:textId="77777777" w:rsidR="001128A3" w:rsidRPr="002B40DE" w:rsidRDefault="001128A3" w:rsidP="001128A3">
            <w:pPr>
              <w:spacing w:before="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1494" w:type="dxa"/>
          </w:tcPr>
          <w:p w14:paraId="646ABDB4" w14:textId="77777777" w:rsidR="001128A3" w:rsidRPr="001128A3" w:rsidRDefault="001128A3" w:rsidP="001128A3">
            <w:pPr>
              <w:spacing w:before="86" w:line="292" w:lineRule="auto"/>
              <w:ind w:righ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DFC8EBC" w14:textId="77777777" w:rsidR="001128A3" w:rsidRPr="001128A3" w:rsidRDefault="001128A3" w:rsidP="001128A3">
            <w:pPr>
              <w:spacing w:before="86" w:line="292" w:lineRule="auto"/>
              <w:ind w:right="46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CFCB52A" w14:textId="77777777" w:rsidR="001128A3" w:rsidRPr="002B40DE" w:rsidRDefault="001128A3" w:rsidP="001128A3">
            <w:pPr>
              <w:ind w:left="144" w:right="46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 работа № 1по теме «Простейшиегеометрические фигуры иихсвойства»</w:t>
            </w:r>
          </w:p>
        </w:tc>
      </w:tr>
      <w:tr w:rsidR="001128A3" w:rsidRPr="007F0BC9" w14:paraId="0F02C52A" w14:textId="77777777" w:rsidTr="00BB7B39">
        <w:trPr>
          <w:trHeight w:val="254"/>
        </w:trPr>
        <w:tc>
          <w:tcPr>
            <w:tcW w:w="633" w:type="dxa"/>
          </w:tcPr>
          <w:p w14:paraId="146F02B6" w14:textId="77777777" w:rsidR="001128A3" w:rsidRPr="002B40DE" w:rsidRDefault="001128A3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</w:t>
            </w:r>
          </w:p>
        </w:tc>
        <w:tc>
          <w:tcPr>
            <w:tcW w:w="1494" w:type="dxa"/>
          </w:tcPr>
          <w:p w14:paraId="01C7ADE7" w14:textId="77777777" w:rsidR="001128A3" w:rsidRPr="001128A3" w:rsidRDefault="001128A3" w:rsidP="001128A3">
            <w:pPr>
              <w:spacing w:before="86" w:line="292" w:lineRule="auto"/>
              <w:ind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46729B8" w14:textId="77777777" w:rsidR="001128A3" w:rsidRPr="001128A3" w:rsidRDefault="001128A3" w:rsidP="001128A3">
            <w:pPr>
              <w:spacing w:before="86" w:line="292" w:lineRule="auto"/>
              <w:ind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4B85787" w14:textId="77777777" w:rsidR="001128A3" w:rsidRPr="002B40DE" w:rsidRDefault="001128A3" w:rsidP="0021549E">
            <w:pPr>
              <w:ind w:right="131" w:firstLine="1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Периметр и площадьфигур, составленных изпрямоугольников</w:t>
            </w:r>
          </w:p>
        </w:tc>
      </w:tr>
      <w:tr w:rsidR="0021549E" w:rsidRPr="001128A3" w14:paraId="1485F845" w14:textId="77777777" w:rsidTr="00BB7B39">
        <w:trPr>
          <w:trHeight w:val="254"/>
        </w:trPr>
        <w:tc>
          <w:tcPr>
            <w:tcW w:w="10632" w:type="dxa"/>
            <w:gridSpan w:val="4"/>
          </w:tcPr>
          <w:p w14:paraId="78529E0B" w14:textId="77777777" w:rsidR="0021549E" w:rsidRPr="002B40DE" w:rsidRDefault="0021549E" w:rsidP="0021549E">
            <w:pPr>
              <w:ind w:right="131" w:firstLine="1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Треугольники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– 22 часа</w:t>
            </w:r>
          </w:p>
        </w:tc>
      </w:tr>
      <w:tr w:rsidR="0021549E" w:rsidRPr="007F0BC9" w14:paraId="5876E658" w14:textId="77777777" w:rsidTr="00BB7B39">
        <w:trPr>
          <w:trHeight w:val="533"/>
        </w:trPr>
        <w:tc>
          <w:tcPr>
            <w:tcW w:w="633" w:type="dxa"/>
          </w:tcPr>
          <w:p w14:paraId="729234AC" w14:textId="77777777" w:rsidR="0021549E" w:rsidRPr="002B40DE" w:rsidRDefault="0021549E" w:rsidP="002B40DE">
            <w:pPr>
              <w:spacing w:before="8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</w:t>
            </w:r>
          </w:p>
        </w:tc>
        <w:tc>
          <w:tcPr>
            <w:tcW w:w="1494" w:type="dxa"/>
          </w:tcPr>
          <w:p w14:paraId="6DFBA0DE" w14:textId="77777777" w:rsidR="0021549E" w:rsidRPr="002B40DE" w:rsidRDefault="0021549E" w:rsidP="002B40DE">
            <w:pPr>
              <w:spacing w:before="86" w:line="292" w:lineRule="auto"/>
              <w:ind w:right="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957648D" w14:textId="77777777" w:rsidR="0021549E" w:rsidRPr="002B40DE" w:rsidRDefault="0021549E" w:rsidP="002B40DE">
            <w:pPr>
              <w:spacing w:before="86" w:line="292" w:lineRule="auto"/>
              <w:ind w:right="17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8B95175" w14:textId="77777777" w:rsidR="0021549E" w:rsidRPr="002B40DE" w:rsidRDefault="0021549E" w:rsidP="004C6BAF">
            <w:pPr>
              <w:ind w:left="139" w:right="-1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 равныхтреугольниках ипервичные представленияо равных (конгруэнтных)фигурах</w:t>
            </w:r>
          </w:p>
        </w:tc>
      </w:tr>
      <w:tr w:rsidR="0021549E" w:rsidRPr="002B40DE" w14:paraId="1C10C5C1" w14:textId="77777777" w:rsidTr="00BB7B39">
        <w:trPr>
          <w:trHeight w:val="244"/>
        </w:trPr>
        <w:tc>
          <w:tcPr>
            <w:tcW w:w="633" w:type="dxa"/>
          </w:tcPr>
          <w:p w14:paraId="646FACF0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16.</w:t>
            </w:r>
          </w:p>
        </w:tc>
        <w:tc>
          <w:tcPr>
            <w:tcW w:w="1494" w:type="dxa"/>
          </w:tcPr>
          <w:p w14:paraId="2B4A4D67" w14:textId="77777777" w:rsidR="0021549E" w:rsidRPr="002B40DE" w:rsidRDefault="0021549E" w:rsidP="0021549E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C883691" w14:textId="77777777" w:rsidR="0021549E" w:rsidRPr="002B40DE" w:rsidRDefault="0021549E" w:rsidP="0021549E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0A243D2" w14:textId="77777777" w:rsidR="0021549E" w:rsidRPr="002B40DE" w:rsidRDefault="0021549E" w:rsidP="0021549E">
            <w:pPr>
              <w:spacing w:line="292" w:lineRule="auto"/>
              <w:ind w:right="10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Первый признак равенстватреугольников</w:t>
            </w:r>
          </w:p>
        </w:tc>
      </w:tr>
      <w:tr w:rsidR="0021549E" w:rsidRPr="002B40DE" w14:paraId="79A3722E" w14:textId="77777777" w:rsidTr="00BB7B39">
        <w:trPr>
          <w:trHeight w:val="178"/>
        </w:trPr>
        <w:tc>
          <w:tcPr>
            <w:tcW w:w="633" w:type="dxa"/>
          </w:tcPr>
          <w:p w14:paraId="4A7F3755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</w:t>
            </w:r>
          </w:p>
        </w:tc>
        <w:tc>
          <w:tcPr>
            <w:tcW w:w="1494" w:type="dxa"/>
          </w:tcPr>
          <w:p w14:paraId="0D7A96E4" w14:textId="77777777" w:rsidR="0021549E" w:rsidRPr="002B40DE" w:rsidRDefault="0021549E" w:rsidP="0021549E">
            <w:pPr>
              <w:spacing w:line="292" w:lineRule="auto"/>
              <w:ind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2FB6898" w14:textId="77777777" w:rsidR="0021549E" w:rsidRPr="002B40DE" w:rsidRDefault="0021549E" w:rsidP="0021549E">
            <w:pPr>
              <w:spacing w:line="292" w:lineRule="auto"/>
              <w:ind w:right="1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1E858CC" w14:textId="77777777" w:rsidR="0021549E" w:rsidRPr="002B40DE" w:rsidRDefault="0021549E" w:rsidP="0021549E">
            <w:pPr>
              <w:ind w:right="15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Второй признак равенстватреугольников</w:t>
            </w:r>
          </w:p>
        </w:tc>
      </w:tr>
      <w:tr w:rsidR="0021549E" w:rsidRPr="00612FF7" w14:paraId="5F02C0C4" w14:textId="77777777" w:rsidTr="00BB7B39">
        <w:trPr>
          <w:trHeight w:val="253"/>
        </w:trPr>
        <w:tc>
          <w:tcPr>
            <w:tcW w:w="633" w:type="dxa"/>
          </w:tcPr>
          <w:p w14:paraId="0E605A75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</w:t>
            </w:r>
          </w:p>
        </w:tc>
        <w:tc>
          <w:tcPr>
            <w:tcW w:w="1494" w:type="dxa"/>
          </w:tcPr>
          <w:p w14:paraId="217AE4D7" w14:textId="77777777" w:rsidR="0021549E" w:rsidRPr="002B40DE" w:rsidRDefault="0021549E" w:rsidP="0021549E">
            <w:pPr>
              <w:spacing w:line="292" w:lineRule="auto"/>
              <w:ind w:righ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A9D7A3" w14:textId="77777777" w:rsidR="0021549E" w:rsidRPr="002B40DE" w:rsidRDefault="0021549E" w:rsidP="0021549E">
            <w:pPr>
              <w:spacing w:line="292" w:lineRule="auto"/>
              <w:ind w:right="8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8C23F49" w14:textId="77777777" w:rsidR="0021549E" w:rsidRPr="002B40DE" w:rsidRDefault="0021549E" w:rsidP="0021549E">
            <w:pPr>
              <w:ind w:right="84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Первый и второй признакиравенстватреугольников</w:t>
            </w:r>
          </w:p>
        </w:tc>
      </w:tr>
      <w:tr w:rsidR="0021549E" w:rsidRPr="002B40DE" w14:paraId="2D05FA3A" w14:textId="77777777" w:rsidTr="00BB7B39">
        <w:trPr>
          <w:trHeight w:val="188"/>
        </w:trPr>
        <w:tc>
          <w:tcPr>
            <w:tcW w:w="633" w:type="dxa"/>
          </w:tcPr>
          <w:p w14:paraId="07AA099B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</w:t>
            </w:r>
          </w:p>
        </w:tc>
        <w:tc>
          <w:tcPr>
            <w:tcW w:w="1494" w:type="dxa"/>
          </w:tcPr>
          <w:p w14:paraId="213F3017" w14:textId="77777777" w:rsidR="0021549E" w:rsidRPr="002B40DE" w:rsidRDefault="0021549E" w:rsidP="0021549E">
            <w:pPr>
              <w:spacing w:line="292" w:lineRule="auto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0249F5A" w14:textId="77777777" w:rsidR="0021549E" w:rsidRPr="002B40DE" w:rsidRDefault="0021549E" w:rsidP="0021549E">
            <w:pPr>
              <w:spacing w:line="292" w:lineRule="auto"/>
              <w:ind w:right="16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801EDA0" w14:textId="77777777" w:rsidR="0021549E" w:rsidRPr="002B40DE" w:rsidRDefault="0021549E" w:rsidP="0021549E">
            <w:pPr>
              <w:ind w:right="169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Третий признак равенстватреугольников</w:t>
            </w:r>
          </w:p>
        </w:tc>
      </w:tr>
      <w:tr w:rsidR="0021549E" w:rsidRPr="007F0BC9" w14:paraId="3B76DBFC" w14:textId="77777777" w:rsidTr="00BB7B39">
        <w:trPr>
          <w:trHeight w:val="264"/>
        </w:trPr>
        <w:tc>
          <w:tcPr>
            <w:tcW w:w="633" w:type="dxa"/>
          </w:tcPr>
          <w:p w14:paraId="595D5A83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1494" w:type="dxa"/>
          </w:tcPr>
          <w:p w14:paraId="6D662C74" w14:textId="77777777" w:rsidR="0021549E" w:rsidRPr="002B40DE" w:rsidRDefault="0021549E" w:rsidP="0021549E">
            <w:pPr>
              <w:spacing w:line="292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3C44851" w14:textId="77777777" w:rsidR="0021549E" w:rsidRPr="002B40DE" w:rsidRDefault="0021549E" w:rsidP="0021549E">
            <w:pPr>
              <w:spacing w:line="292" w:lineRule="auto"/>
              <w:ind w:right="24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C170DBD" w14:textId="77777777" w:rsidR="0021549E" w:rsidRPr="002B40DE" w:rsidRDefault="0021549E" w:rsidP="0021549E">
            <w:pPr>
              <w:ind w:right="244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Повторение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 равенстватреугольников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21549E" w:rsidRPr="007F0BC9" w14:paraId="4D3D3B63" w14:textId="77777777" w:rsidTr="00BB7B39">
        <w:trPr>
          <w:trHeight w:val="481"/>
        </w:trPr>
        <w:tc>
          <w:tcPr>
            <w:tcW w:w="633" w:type="dxa"/>
          </w:tcPr>
          <w:p w14:paraId="59E22198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494" w:type="dxa"/>
          </w:tcPr>
          <w:p w14:paraId="532FB642" w14:textId="77777777" w:rsidR="0021549E" w:rsidRPr="002B40DE" w:rsidRDefault="0021549E" w:rsidP="0021549E">
            <w:pPr>
              <w:spacing w:line="292" w:lineRule="auto"/>
              <w:ind w:right="3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86FED59" w14:textId="77777777" w:rsidR="0021549E" w:rsidRPr="002B40DE" w:rsidRDefault="0021549E" w:rsidP="0021549E">
            <w:pPr>
              <w:spacing w:line="292" w:lineRule="auto"/>
              <w:ind w:right="37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8F15456" w14:textId="77777777" w:rsidR="0021549E" w:rsidRPr="002B40DE" w:rsidRDefault="0021549E" w:rsidP="004C6BAF">
            <w:pPr>
              <w:ind w:left="139" w:right="37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 работа №2</w:t>
            </w:r>
            <w:r w:rsidRPr="00301E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по теме «</w:t>
            </w: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Признаки равенстватреугольников</w:t>
            </w:r>
            <w:r w:rsidRPr="00301E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»</w:t>
            </w:r>
          </w:p>
        </w:tc>
      </w:tr>
      <w:tr w:rsidR="0021549E" w:rsidRPr="002B40DE" w14:paraId="6DC6C48E" w14:textId="77777777" w:rsidTr="00BB7B39">
        <w:trPr>
          <w:trHeight w:val="191"/>
        </w:trPr>
        <w:tc>
          <w:tcPr>
            <w:tcW w:w="633" w:type="dxa"/>
          </w:tcPr>
          <w:p w14:paraId="411C1E21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494" w:type="dxa"/>
          </w:tcPr>
          <w:p w14:paraId="6EBCB7AB" w14:textId="77777777" w:rsidR="0021549E" w:rsidRPr="002B40DE" w:rsidRDefault="0021549E" w:rsidP="0021549E">
            <w:pPr>
              <w:spacing w:line="292" w:lineRule="auto"/>
              <w:ind w:right="7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8DF1999" w14:textId="77777777" w:rsidR="0021549E" w:rsidRPr="002B40DE" w:rsidRDefault="0021549E" w:rsidP="0021549E">
            <w:pPr>
              <w:spacing w:line="292" w:lineRule="auto"/>
              <w:ind w:right="7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1E5F3CE" w14:textId="77777777" w:rsidR="0021549E" w:rsidRPr="002B40DE" w:rsidRDefault="0021549E" w:rsidP="0021549E">
            <w:pPr>
              <w:ind w:right="79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 равенствапрямоугольныхтреугольников.</w:t>
            </w:r>
          </w:p>
        </w:tc>
      </w:tr>
      <w:tr w:rsidR="0021549E" w:rsidRPr="002B40DE" w14:paraId="168E1720" w14:textId="77777777" w:rsidTr="00BB7B39">
        <w:trPr>
          <w:trHeight w:val="268"/>
        </w:trPr>
        <w:tc>
          <w:tcPr>
            <w:tcW w:w="633" w:type="dxa"/>
          </w:tcPr>
          <w:p w14:paraId="7D6F678E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494" w:type="dxa"/>
          </w:tcPr>
          <w:p w14:paraId="35E4BFFA" w14:textId="77777777" w:rsidR="0021549E" w:rsidRPr="002B40DE" w:rsidRDefault="0021549E" w:rsidP="0021549E">
            <w:pPr>
              <w:spacing w:line="292" w:lineRule="auto"/>
              <w:ind w:right="7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3A5AA5F" w14:textId="77777777" w:rsidR="0021549E" w:rsidRPr="002B40DE" w:rsidRDefault="0021549E" w:rsidP="0021549E">
            <w:pPr>
              <w:spacing w:line="292" w:lineRule="auto"/>
              <w:ind w:right="79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585BC1B" w14:textId="77777777" w:rsidR="0021549E" w:rsidRPr="002B40DE" w:rsidRDefault="0021549E" w:rsidP="0021549E">
            <w:pPr>
              <w:ind w:right="79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Доказательство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равенствапрямоугольныхтреугольников.</w:t>
            </w:r>
          </w:p>
        </w:tc>
      </w:tr>
      <w:tr w:rsidR="0021549E" w:rsidRPr="002B40DE" w14:paraId="72E14ECE" w14:textId="77777777" w:rsidTr="00BB7B39">
        <w:trPr>
          <w:trHeight w:val="201"/>
        </w:trPr>
        <w:tc>
          <w:tcPr>
            <w:tcW w:w="633" w:type="dxa"/>
          </w:tcPr>
          <w:p w14:paraId="6419ECC2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</w:t>
            </w:r>
          </w:p>
        </w:tc>
        <w:tc>
          <w:tcPr>
            <w:tcW w:w="1494" w:type="dxa"/>
          </w:tcPr>
          <w:p w14:paraId="519CA8EA" w14:textId="77777777" w:rsidR="0021549E" w:rsidRPr="002B40DE" w:rsidRDefault="0021549E" w:rsidP="0021549E">
            <w:pPr>
              <w:spacing w:line="292" w:lineRule="auto"/>
              <w:ind w:right="9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08FC11" w14:textId="77777777" w:rsidR="0021549E" w:rsidRPr="002B40DE" w:rsidRDefault="0021549E" w:rsidP="0021549E">
            <w:pPr>
              <w:spacing w:line="292" w:lineRule="auto"/>
              <w:ind w:right="92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DBAD099" w14:textId="77777777" w:rsidR="0021549E" w:rsidRPr="002B40DE" w:rsidRDefault="0021549E" w:rsidP="0021549E">
            <w:pPr>
              <w:ind w:right="922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Свойство медианыпрямоугольноготреугольника</w:t>
            </w:r>
          </w:p>
        </w:tc>
      </w:tr>
      <w:tr w:rsidR="0021549E" w:rsidRPr="002B40DE" w14:paraId="7F200C6F" w14:textId="77777777" w:rsidTr="00BB7B39">
        <w:trPr>
          <w:trHeight w:val="136"/>
        </w:trPr>
        <w:tc>
          <w:tcPr>
            <w:tcW w:w="633" w:type="dxa"/>
          </w:tcPr>
          <w:p w14:paraId="489921C8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1494" w:type="dxa"/>
          </w:tcPr>
          <w:p w14:paraId="35B1D3B1" w14:textId="77777777" w:rsidR="0021549E" w:rsidRPr="002B40DE" w:rsidRDefault="0021549E" w:rsidP="0021549E">
            <w:pPr>
              <w:spacing w:line="292" w:lineRule="auto"/>
              <w:ind w:right="9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130592" w14:textId="77777777" w:rsidR="0021549E" w:rsidRPr="002B40DE" w:rsidRDefault="0021549E" w:rsidP="0021549E">
            <w:pPr>
              <w:spacing w:line="292" w:lineRule="auto"/>
              <w:ind w:right="96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EC96478" w14:textId="77777777" w:rsidR="0021549E" w:rsidRPr="002B40DE" w:rsidRDefault="0021549E" w:rsidP="0021549E">
            <w:pPr>
              <w:ind w:right="961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Равнобедренные иравносторонниетреугольники</w:t>
            </w:r>
          </w:p>
        </w:tc>
      </w:tr>
      <w:tr w:rsidR="0021549E" w:rsidRPr="002B40DE" w14:paraId="0BE596AA" w14:textId="77777777" w:rsidTr="00BB7B39">
        <w:trPr>
          <w:trHeight w:val="212"/>
        </w:trPr>
        <w:tc>
          <w:tcPr>
            <w:tcW w:w="633" w:type="dxa"/>
          </w:tcPr>
          <w:p w14:paraId="0B8A020D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</w:t>
            </w:r>
          </w:p>
        </w:tc>
        <w:tc>
          <w:tcPr>
            <w:tcW w:w="1494" w:type="dxa"/>
          </w:tcPr>
          <w:p w14:paraId="487D6CC9" w14:textId="77777777" w:rsidR="0021549E" w:rsidRPr="002B40DE" w:rsidRDefault="0021549E" w:rsidP="0021549E">
            <w:pPr>
              <w:spacing w:line="292" w:lineRule="auto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EC3407A" w14:textId="77777777" w:rsidR="0021549E" w:rsidRPr="002B40DE" w:rsidRDefault="0021549E" w:rsidP="0021549E">
            <w:pPr>
              <w:spacing w:line="292" w:lineRule="auto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38D398C" w14:textId="77777777" w:rsidR="0021549E" w:rsidRPr="002B40DE" w:rsidRDefault="0021549E" w:rsidP="0021549E">
            <w:pPr>
              <w:ind w:right="59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Равнобедренныйтреугольник</w:t>
            </w:r>
          </w:p>
        </w:tc>
      </w:tr>
      <w:tr w:rsidR="0021549E" w:rsidRPr="00612FF7" w14:paraId="6D3392D5" w14:textId="77777777" w:rsidTr="00BB7B39">
        <w:trPr>
          <w:trHeight w:val="131"/>
        </w:trPr>
        <w:tc>
          <w:tcPr>
            <w:tcW w:w="633" w:type="dxa"/>
          </w:tcPr>
          <w:p w14:paraId="01D1B354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</w:t>
            </w:r>
          </w:p>
        </w:tc>
        <w:tc>
          <w:tcPr>
            <w:tcW w:w="1494" w:type="dxa"/>
          </w:tcPr>
          <w:p w14:paraId="64D96080" w14:textId="77777777" w:rsidR="0021549E" w:rsidRPr="002B40DE" w:rsidRDefault="0021549E" w:rsidP="0021549E">
            <w:pPr>
              <w:spacing w:line="292" w:lineRule="auto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57F72E" w14:textId="77777777" w:rsidR="0021549E" w:rsidRPr="002B40DE" w:rsidRDefault="0021549E" w:rsidP="0021549E">
            <w:pPr>
              <w:spacing w:line="292" w:lineRule="auto"/>
              <w:ind w:right="5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3B260AE" w14:textId="77777777" w:rsidR="0021549E" w:rsidRPr="002B40DE" w:rsidRDefault="0021549E" w:rsidP="0021549E">
            <w:pPr>
              <w:ind w:right="59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Равнобедренныйтреугольникиегосвойства</w:t>
            </w:r>
          </w:p>
        </w:tc>
      </w:tr>
      <w:tr w:rsidR="0021549E" w:rsidRPr="002B40DE" w14:paraId="040BDB52" w14:textId="77777777" w:rsidTr="00BB7B39">
        <w:trPr>
          <w:trHeight w:val="349"/>
        </w:trPr>
        <w:tc>
          <w:tcPr>
            <w:tcW w:w="633" w:type="dxa"/>
          </w:tcPr>
          <w:p w14:paraId="6E94D8DF" w14:textId="77777777" w:rsidR="0021549E" w:rsidRPr="002B40DE" w:rsidRDefault="0021549E" w:rsidP="0021549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1494" w:type="dxa"/>
          </w:tcPr>
          <w:p w14:paraId="5F50DC78" w14:textId="77777777" w:rsidR="0021549E" w:rsidRPr="002B40DE" w:rsidRDefault="0021549E" w:rsidP="0021549E">
            <w:pPr>
              <w:spacing w:line="292" w:lineRule="auto"/>
              <w:ind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C26D25E" w14:textId="77777777" w:rsidR="0021549E" w:rsidRPr="002B40DE" w:rsidRDefault="0021549E" w:rsidP="0021549E">
            <w:pPr>
              <w:spacing w:line="292" w:lineRule="auto"/>
              <w:ind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86133C5" w14:textId="77777777" w:rsidR="0021549E" w:rsidRPr="002B40DE" w:rsidRDefault="0021549E" w:rsidP="0021549E">
            <w:pPr>
              <w:ind w:right="1093" w:firstLine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Признакиравнобедренного</w:t>
            </w:r>
            <w:r w:rsidR="004C6BAF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треугольника</w:t>
            </w:r>
          </w:p>
        </w:tc>
      </w:tr>
      <w:tr w:rsidR="004C6BAF" w:rsidRPr="002B40DE" w14:paraId="0125F523" w14:textId="77777777" w:rsidTr="00BB7B39">
        <w:trPr>
          <w:trHeight w:val="141"/>
        </w:trPr>
        <w:tc>
          <w:tcPr>
            <w:tcW w:w="633" w:type="dxa"/>
          </w:tcPr>
          <w:p w14:paraId="55E98898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29.</w:t>
            </w:r>
          </w:p>
        </w:tc>
        <w:tc>
          <w:tcPr>
            <w:tcW w:w="1494" w:type="dxa"/>
          </w:tcPr>
          <w:p w14:paraId="7B2A04B5" w14:textId="77777777" w:rsidR="004C6BAF" w:rsidRPr="002B40DE" w:rsidRDefault="004C6BAF" w:rsidP="004C6BAF">
            <w:pPr>
              <w:spacing w:line="292" w:lineRule="auto"/>
              <w:ind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6039DA0" w14:textId="77777777" w:rsidR="004C6BAF" w:rsidRPr="002B40DE" w:rsidRDefault="004C6BAF" w:rsidP="004C6BAF">
            <w:pPr>
              <w:spacing w:line="292" w:lineRule="auto"/>
              <w:ind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3C2BEFF" w14:textId="77777777" w:rsidR="004C6BAF" w:rsidRPr="002B40DE" w:rsidRDefault="004C6BAF" w:rsidP="004C6BAF">
            <w:pPr>
              <w:ind w:left="139" w:right="10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Применение п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ризнак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ов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равнобедренноготреугольника</w:t>
            </w:r>
          </w:p>
        </w:tc>
      </w:tr>
      <w:tr w:rsidR="004C6BAF" w:rsidRPr="00612FF7" w14:paraId="6C83FCBC" w14:textId="77777777" w:rsidTr="00BB7B39">
        <w:trPr>
          <w:trHeight w:val="203"/>
        </w:trPr>
        <w:tc>
          <w:tcPr>
            <w:tcW w:w="633" w:type="dxa"/>
          </w:tcPr>
          <w:p w14:paraId="2839F18B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494" w:type="dxa"/>
          </w:tcPr>
          <w:p w14:paraId="51F43351" w14:textId="77777777" w:rsidR="004C6BAF" w:rsidRPr="002B40DE" w:rsidRDefault="004C6BAF" w:rsidP="004C6BAF">
            <w:pPr>
              <w:spacing w:line="292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0619D41" w14:textId="77777777" w:rsidR="004C6BAF" w:rsidRPr="002B40DE" w:rsidRDefault="004C6BAF" w:rsidP="004C6BAF">
            <w:pPr>
              <w:spacing w:line="292" w:lineRule="auto"/>
              <w:ind w:right="2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BDA9B48" w14:textId="77777777" w:rsidR="004C6BAF" w:rsidRPr="002B40DE" w:rsidRDefault="004C6BAF" w:rsidP="004C6BAF">
            <w:pPr>
              <w:spacing w:line="292" w:lineRule="auto"/>
              <w:ind w:left="139" w:right="22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Против большей сторонытреугольника лежитбольшийугол</w:t>
            </w:r>
          </w:p>
        </w:tc>
      </w:tr>
      <w:tr w:rsidR="004C6BAF" w:rsidRPr="002B40DE" w14:paraId="663728FD" w14:textId="77777777" w:rsidTr="00BB7B39">
        <w:trPr>
          <w:trHeight w:val="138"/>
        </w:trPr>
        <w:tc>
          <w:tcPr>
            <w:tcW w:w="633" w:type="dxa"/>
          </w:tcPr>
          <w:p w14:paraId="1E83A180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31.</w:t>
            </w:r>
          </w:p>
        </w:tc>
        <w:tc>
          <w:tcPr>
            <w:tcW w:w="1494" w:type="dxa"/>
          </w:tcPr>
          <w:p w14:paraId="3AD75FE0" w14:textId="77777777" w:rsidR="004C6BAF" w:rsidRPr="002B40DE" w:rsidRDefault="004C6BAF" w:rsidP="004C6BAF">
            <w:pPr>
              <w:spacing w:line="292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385ECF0" w14:textId="77777777" w:rsidR="004C6BAF" w:rsidRPr="002B40DE" w:rsidRDefault="004C6BAF" w:rsidP="004C6BAF">
            <w:pPr>
              <w:spacing w:line="292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3DFA7D9" w14:textId="77777777" w:rsidR="004C6BAF" w:rsidRPr="002B40DE" w:rsidRDefault="004C6BAF" w:rsidP="004C6BAF">
            <w:pPr>
              <w:spacing w:line="292" w:lineRule="auto"/>
              <w:ind w:left="139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Простейшие неравенства вгеометрии</w:t>
            </w:r>
          </w:p>
        </w:tc>
      </w:tr>
      <w:tr w:rsidR="004C6BAF" w:rsidRPr="002B40DE" w14:paraId="65EC4F80" w14:textId="77777777" w:rsidTr="00BB7B39">
        <w:trPr>
          <w:trHeight w:val="227"/>
        </w:trPr>
        <w:tc>
          <w:tcPr>
            <w:tcW w:w="633" w:type="dxa"/>
          </w:tcPr>
          <w:p w14:paraId="6D2C672C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32.</w:t>
            </w:r>
          </w:p>
        </w:tc>
        <w:tc>
          <w:tcPr>
            <w:tcW w:w="1494" w:type="dxa"/>
          </w:tcPr>
          <w:p w14:paraId="5B7EE716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E742A9C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9936090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Неравенствотреугольника</w:t>
            </w:r>
          </w:p>
        </w:tc>
      </w:tr>
      <w:tr w:rsidR="004C6BAF" w:rsidRPr="002B40DE" w14:paraId="5F37A76D" w14:textId="77777777" w:rsidTr="00BB7B39">
        <w:trPr>
          <w:trHeight w:val="65"/>
        </w:trPr>
        <w:tc>
          <w:tcPr>
            <w:tcW w:w="633" w:type="dxa"/>
          </w:tcPr>
          <w:p w14:paraId="35B2BD83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33.</w:t>
            </w:r>
          </w:p>
        </w:tc>
        <w:tc>
          <w:tcPr>
            <w:tcW w:w="1494" w:type="dxa"/>
          </w:tcPr>
          <w:p w14:paraId="251D2687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A5BDE02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160F22E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Неравенстволоманой.</w:t>
            </w:r>
          </w:p>
        </w:tc>
      </w:tr>
      <w:tr w:rsidR="004C6BAF" w:rsidRPr="00612FF7" w14:paraId="5F0F73B9" w14:textId="77777777" w:rsidTr="00BB7B39">
        <w:trPr>
          <w:trHeight w:val="269"/>
        </w:trPr>
        <w:tc>
          <w:tcPr>
            <w:tcW w:w="633" w:type="dxa"/>
          </w:tcPr>
          <w:p w14:paraId="751EDCD5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34.</w:t>
            </w:r>
          </w:p>
        </w:tc>
        <w:tc>
          <w:tcPr>
            <w:tcW w:w="1494" w:type="dxa"/>
          </w:tcPr>
          <w:p w14:paraId="3C0AC839" w14:textId="77777777" w:rsidR="004C6BAF" w:rsidRPr="002B40DE" w:rsidRDefault="004C6BAF" w:rsidP="004C6BAF">
            <w:pPr>
              <w:spacing w:line="292" w:lineRule="auto"/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4AFFB77" w14:textId="77777777" w:rsidR="004C6BAF" w:rsidRPr="002B40DE" w:rsidRDefault="004C6BAF" w:rsidP="004C6BAF">
            <w:pPr>
              <w:spacing w:line="292" w:lineRule="auto"/>
              <w:ind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E4EC604" w14:textId="77777777" w:rsidR="004C6BAF" w:rsidRPr="002B40DE" w:rsidRDefault="004C6BAF" w:rsidP="004C6BAF">
            <w:pPr>
              <w:spacing w:line="292" w:lineRule="auto"/>
              <w:ind w:left="139" w:right="18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Прямоугольныйтреугольниксугломв30°</w:t>
            </w:r>
          </w:p>
        </w:tc>
      </w:tr>
      <w:tr w:rsidR="004C6BAF" w:rsidRPr="00612FF7" w14:paraId="6EEB3DCA" w14:textId="77777777" w:rsidTr="00BB7B39">
        <w:trPr>
          <w:trHeight w:val="269"/>
        </w:trPr>
        <w:tc>
          <w:tcPr>
            <w:tcW w:w="633" w:type="dxa"/>
          </w:tcPr>
          <w:p w14:paraId="6ED76C2D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35.</w:t>
            </w:r>
          </w:p>
        </w:tc>
        <w:tc>
          <w:tcPr>
            <w:tcW w:w="1494" w:type="dxa"/>
          </w:tcPr>
          <w:p w14:paraId="595DF0BC" w14:textId="77777777" w:rsidR="004C6BAF" w:rsidRPr="002B40DE" w:rsidRDefault="004C6BAF" w:rsidP="004C6BAF">
            <w:pPr>
              <w:spacing w:line="292" w:lineRule="auto"/>
              <w:ind w:right="10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3E935D7" w14:textId="77777777" w:rsidR="004C6BAF" w:rsidRPr="002B40DE" w:rsidRDefault="004C6BAF" w:rsidP="004C6BAF">
            <w:pPr>
              <w:spacing w:line="292" w:lineRule="auto"/>
              <w:ind w:right="10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4C32EE8" w14:textId="77777777" w:rsidR="004C6BAF" w:rsidRPr="002B40DE" w:rsidRDefault="004C6BAF" w:rsidP="004C6BAF">
            <w:pPr>
              <w:spacing w:line="292" w:lineRule="auto"/>
              <w:ind w:left="139" w:right="101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Первые понятия одоказательствах вгеометрии</w:t>
            </w:r>
          </w:p>
        </w:tc>
      </w:tr>
      <w:tr w:rsidR="004C6BAF" w:rsidRPr="00612FF7" w14:paraId="2407B796" w14:textId="77777777" w:rsidTr="00BB7B39">
        <w:trPr>
          <w:trHeight w:val="127"/>
        </w:trPr>
        <w:tc>
          <w:tcPr>
            <w:tcW w:w="633" w:type="dxa"/>
          </w:tcPr>
          <w:p w14:paraId="51AE6179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36.</w:t>
            </w:r>
          </w:p>
        </w:tc>
        <w:tc>
          <w:tcPr>
            <w:tcW w:w="1494" w:type="dxa"/>
          </w:tcPr>
          <w:p w14:paraId="29DE38CC" w14:textId="77777777" w:rsidR="004C6BAF" w:rsidRPr="002B40DE" w:rsidRDefault="004C6BAF" w:rsidP="004C6BAF">
            <w:pPr>
              <w:spacing w:line="292" w:lineRule="auto"/>
              <w:ind w:right="2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D35BBC8" w14:textId="77777777" w:rsidR="004C6BAF" w:rsidRPr="002B40DE" w:rsidRDefault="004C6BAF" w:rsidP="004C6BAF">
            <w:pPr>
              <w:spacing w:line="292" w:lineRule="auto"/>
              <w:ind w:right="25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171C10C" w14:textId="77777777" w:rsidR="004C6BAF" w:rsidRPr="002B40DE" w:rsidRDefault="004C6BAF" w:rsidP="004C6BAF">
            <w:pPr>
              <w:spacing w:line="292" w:lineRule="auto"/>
              <w:ind w:left="139" w:right="25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 работа № 3потеме«Треугольники»</w:t>
            </w:r>
          </w:p>
        </w:tc>
      </w:tr>
      <w:tr w:rsidR="004C6BAF" w:rsidRPr="00612FF7" w14:paraId="387459DD" w14:textId="77777777" w:rsidTr="00BB7B39">
        <w:trPr>
          <w:trHeight w:val="127"/>
        </w:trPr>
        <w:tc>
          <w:tcPr>
            <w:tcW w:w="10632" w:type="dxa"/>
            <w:gridSpan w:val="4"/>
          </w:tcPr>
          <w:p w14:paraId="571AC13E" w14:textId="77777777" w:rsidR="004C6BAF" w:rsidRPr="002B40DE" w:rsidRDefault="004C6BAF" w:rsidP="004C6BAF">
            <w:pPr>
              <w:spacing w:line="292" w:lineRule="auto"/>
              <w:ind w:left="139" w:right="2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lastRenderedPageBreak/>
              <w:t>Параллельныепрямые,сумма угловтреугольника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z w:val="24"/>
                <w:szCs w:val="24"/>
                <w:lang w:val="ru-RU"/>
              </w:rPr>
              <w:t xml:space="preserve"> – 14 часов</w:t>
            </w:r>
          </w:p>
        </w:tc>
      </w:tr>
      <w:tr w:rsidR="004C6BAF" w:rsidRPr="002B40DE" w14:paraId="05D51A62" w14:textId="77777777" w:rsidTr="00BB7B39">
        <w:trPr>
          <w:trHeight w:val="216"/>
        </w:trPr>
        <w:tc>
          <w:tcPr>
            <w:tcW w:w="633" w:type="dxa"/>
          </w:tcPr>
          <w:p w14:paraId="62A8542A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37.</w:t>
            </w:r>
          </w:p>
        </w:tc>
        <w:tc>
          <w:tcPr>
            <w:tcW w:w="1494" w:type="dxa"/>
          </w:tcPr>
          <w:p w14:paraId="6EB1CA23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5A49CB9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71D305D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Параллельныепрямые</w:t>
            </w:r>
          </w:p>
        </w:tc>
      </w:tr>
      <w:tr w:rsidR="004C6BAF" w:rsidRPr="002B40DE" w14:paraId="3640D225" w14:textId="77777777" w:rsidTr="00BB7B39">
        <w:trPr>
          <w:trHeight w:val="192"/>
        </w:trPr>
        <w:tc>
          <w:tcPr>
            <w:tcW w:w="633" w:type="dxa"/>
          </w:tcPr>
          <w:p w14:paraId="5B61D6B9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38.</w:t>
            </w:r>
          </w:p>
        </w:tc>
        <w:tc>
          <w:tcPr>
            <w:tcW w:w="1494" w:type="dxa"/>
          </w:tcPr>
          <w:p w14:paraId="53776F17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7EDB72C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598E973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Параллельныепрямые</w:t>
            </w:r>
            <w:r w:rsidR="006F2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секущая</w:t>
            </w:r>
          </w:p>
        </w:tc>
      </w:tr>
      <w:tr w:rsidR="004C6BAF" w:rsidRPr="002B40DE" w14:paraId="516D3BCA" w14:textId="77777777" w:rsidTr="00BB7B39">
        <w:trPr>
          <w:trHeight w:val="196"/>
        </w:trPr>
        <w:tc>
          <w:tcPr>
            <w:tcW w:w="633" w:type="dxa"/>
          </w:tcPr>
          <w:p w14:paraId="6FCAA876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39.</w:t>
            </w:r>
          </w:p>
        </w:tc>
        <w:tc>
          <w:tcPr>
            <w:tcW w:w="1494" w:type="dxa"/>
          </w:tcPr>
          <w:p w14:paraId="4CAD9A99" w14:textId="77777777" w:rsidR="004C6BAF" w:rsidRPr="002B40DE" w:rsidRDefault="004C6BAF" w:rsidP="004C6BAF">
            <w:pPr>
              <w:spacing w:line="292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B10B06E" w14:textId="77777777" w:rsidR="004C6BAF" w:rsidRPr="002B40DE" w:rsidRDefault="004C6BAF" w:rsidP="004C6BAF">
            <w:pPr>
              <w:spacing w:line="292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A4D456E" w14:textId="77777777" w:rsidR="004C6BAF" w:rsidRPr="002B40DE" w:rsidRDefault="004C6BAF" w:rsidP="004C6BAF">
            <w:pPr>
              <w:spacing w:line="292" w:lineRule="auto"/>
              <w:ind w:left="139"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 параллельностипрямых</w:t>
            </w:r>
          </w:p>
        </w:tc>
      </w:tr>
      <w:tr w:rsidR="004C6BAF" w:rsidRPr="002B40DE" w14:paraId="2E34683C" w14:textId="77777777" w:rsidTr="00BB7B39">
        <w:trPr>
          <w:trHeight w:val="258"/>
        </w:trPr>
        <w:tc>
          <w:tcPr>
            <w:tcW w:w="633" w:type="dxa"/>
          </w:tcPr>
          <w:p w14:paraId="669BA260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40.</w:t>
            </w:r>
          </w:p>
        </w:tc>
        <w:tc>
          <w:tcPr>
            <w:tcW w:w="1494" w:type="dxa"/>
          </w:tcPr>
          <w:p w14:paraId="7BB12F96" w14:textId="77777777" w:rsidR="004C6BAF" w:rsidRPr="002B40DE" w:rsidRDefault="004C6BAF" w:rsidP="004C6BAF">
            <w:pPr>
              <w:spacing w:line="292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77B9137" w14:textId="77777777" w:rsidR="004C6BAF" w:rsidRPr="002B40DE" w:rsidRDefault="004C6BAF" w:rsidP="004C6BAF">
            <w:pPr>
              <w:spacing w:line="292" w:lineRule="auto"/>
              <w:ind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A7ED168" w14:textId="77777777" w:rsidR="004C6BAF" w:rsidRPr="002B40DE" w:rsidRDefault="004C6BAF" w:rsidP="004C6BAF">
            <w:pPr>
              <w:spacing w:line="292" w:lineRule="auto"/>
              <w:ind w:left="139" w:right="17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Признакипараллельности</w:t>
            </w:r>
            <w:r w:rsidR="006F2CB9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прямых</w:t>
            </w:r>
          </w:p>
        </w:tc>
      </w:tr>
      <w:tr w:rsidR="004C6BAF" w:rsidRPr="002B40DE" w14:paraId="40D6FADA" w14:textId="77777777" w:rsidTr="00BB7B39">
        <w:trPr>
          <w:trHeight w:val="333"/>
        </w:trPr>
        <w:tc>
          <w:tcPr>
            <w:tcW w:w="633" w:type="dxa"/>
          </w:tcPr>
          <w:p w14:paraId="2B8F9D64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41.</w:t>
            </w:r>
          </w:p>
        </w:tc>
        <w:tc>
          <w:tcPr>
            <w:tcW w:w="1494" w:type="dxa"/>
          </w:tcPr>
          <w:p w14:paraId="3F95C5C4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FD0D222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91A4BB4" w14:textId="77777777" w:rsidR="004C6BAF" w:rsidRPr="002B40DE" w:rsidRDefault="004C6BAF" w:rsidP="004C6BAF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ПятыйпостулатЕвклида.</w:t>
            </w:r>
          </w:p>
        </w:tc>
      </w:tr>
      <w:tr w:rsidR="004C6BAF" w:rsidRPr="002B40DE" w14:paraId="78539ED0" w14:textId="77777777" w:rsidTr="00BB7B39">
        <w:trPr>
          <w:trHeight w:val="282"/>
        </w:trPr>
        <w:tc>
          <w:tcPr>
            <w:tcW w:w="633" w:type="dxa"/>
          </w:tcPr>
          <w:p w14:paraId="12625B75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42.</w:t>
            </w:r>
          </w:p>
        </w:tc>
        <w:tc>
          <w:tcPr>
            <w:tcW w:w="1494" w:type="dxa"/>
          </w:tcPr>
          <w:p w14:paraId="625B5E4F" w14:textId="77777777" w:rsidR="004C6BAF" w:rsidRPr="002B40DE" w:rsidRDefault="004C6BAF" w:rsidP="004C6BAF">
            <w:pPr>
              <w:spacing w:line="292" w:lineRule="auto"/>
              <w:ind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63DEF7D" w14:textId="77777777" w:rsidR="004C6BAF" w:rsidRPr="002B40DE" w:rsidRDefault="004C6BAF" w:rsidP="004C6BAF">
            <w:pPr>
              <w:spacing w:line="292" w:lineRule="auto"/>
              <w:ind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11972BD" w14:textId="77777777" w:rsidR="004C6BAF" w:rsidRPr="002B40DE" w:rsidRDefault="004C6BAF" w:rsidP="004C6BAF">
            <w:pPr>
              <w:spacing w:line="292" w:lineRule="auto"/>
              <w:ind w:left="139"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Свойства параллельныхпрямых</w:t>
            </w:r>
          </w:p>
        </w:tc>
      </w:tr>
      <w:tr w:rsidR="004C6BAF" w:rsidRPr="00612FF7" w14:paraId="65294B0F" w14:textId="77777777" w:rsidTr="00BB7B39">
        <w:trPr>
          <w:trHeight w:val="202"/>
        </w:trPr>
        <w:tc>
          <w:tcPr>
            <w:tcW w:w="633" w:type="dxa"/>
          </w:tcPr>
          <w:p w14:paraId="3B008FF8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43.</w:t>
            </w:r>
          </w:p>
        </w:tc>
        <w:tc>
          <w:tcPr>
            <w:tcW w:w="1494" w:type="dxa"/>
          </w:tcPr>
          <w:p w14:paraId="1F9FE10E" w14:textId="77777777" w:rsidR="004C6BAF" w:rsidRPr="002B40DE" w:rsidRDefault="004C6BAF" w:rsidP="004C6BAF">
            <w:pPr>
              <w:spacing w:line="292" w:lineRule="auto"/>
              <w:ind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389A642" w14:textId="77777777" w:rsidR="004C6BAF" w:rsidRPr="002B40DE" w:rsidRDefault="004C6BAF" w:rsidP="004C6BAF">
            <w:pPr>
              <w:spacing w:line="292" w:lineRule="auto"/>
              <w:ind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2BC1973" w14:textId="77777777" w:rsidR="004C6BAF" w:rsidRPr="002B40DE" w:rsidRDefault="004C6BAF" w:rsidP="004C6BAF">
            <w:pPr>
              <w:spacing w:line="292" w:lineRule="auto"/>
              <w:ind w:left="139" w:right="39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Свойства </w:t>
            </w:r>
            <w:r w:rsidR="006F2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углов при 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параллельныхпрямых</w:t>
            </w:r>
          </w:p>
        </w:tc>
      </w:tr>
      <w:tr w:rsidR="004C6BAF" w:rsidRPr="007F0BC9" w14:paraId="26AC6F8D" w14:textId="77777777" w:rsidTr="00BB7B39">
        <w:trPr>
          <w:trHeight w:val="135"/>
        </w:trPr>
        <w:tc>
          <w:tcPr>
            <w:tcW w:w="633" w:type="dxa"/>
          </w:tcPr>
          <w:p w14:paraId="7C316912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44.</w:t>
            </w:r>
          </w:p>
        </w:tc>
        <w:tc>
          <w:tcPr>
            <w:tcW w:w="1494" w:type="dxa"/>
          </w:tcPr>
          <w:p w14:paraId="0E98C397" w14:textId="77777777" w:rsidR="004C6BAF" w:rsidRPr="002B40DE" w:rsidRDefault="004C6BAF" w:rsidP="004C6BAF">
            <w:pPr>
              <w:spacing w:line="292" w:lineRule="auto"/>
              <w:ind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59428A3" w14:textId="77777777" w:rsidR="004C6BAF" w:rsidRPr="002B40DE" w:rsidRDefault="004C6BAF" w:rsidP="004C6BAF">
            <w:pPr>
              <w:spacing w:line="292" w:lineRule="auto"/>
              <w:ind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6FE7B234" w14:textId="77777777" w:rsidR="004C6BAF" w:rsidRPr="002B40DE" w:rsidRDefault="004C6BAF" w:rsidP="004C6BAF">
            <w:pPr>
              <w:spacing w:line="292" w:lineRule="auto"/>
              <w:ind w:left="139" w:right="40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 по теме</w:t>
            </w:r>
            <w:r w:rsidR="006F2CB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«Параллельные прямые»</w:t>
            </w:r>
          </w:p>
        </w:tc>
      </w:tr>
      <w:tr w:rsidR="004C6BAF" w:rsidRPr="007F0BC9" w14:paraId="18665C77" w14:textId="77777777" w:rsidTr="00BB7B39">
        <w:trPr>
          <w:trHeight w:val="509"/>
        </w:trPr>
        <w:tc>
          <w:tcPr>
            <w:tcW w:w="633" w:type="dxa"/>
          </w:tcPr>
          <w:p w14:paraId="40403509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45.</w:t>
            </w:r>
          </w:p>
        </w:tc>
        <w:tc>
          <w:tcPr>
            <w:tcW w:w="1494" w:type="dxa"/>
          </w:tcPr>
          <w:p w14:paraId="7A3F78AD" w14:textId="77777777" w:rsidR="004C6BAF" w:rsidRPr="002B40DE" w:rsidRDefault="004C6BAF" w:rsidP="004C6BAF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0057FF4" w14:textId="77777777" w:rsidR="004C6BAF" w:rsidRPr="002B40DE" w:rsidRDefault="004C6BAF" w:rsidP="004C6BAF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E0A9E44" w14:textId="77777777" w:rsidR="004C6BAF" w:rsidRPr="002B40DE" w:rsidRDefault="004C6BAF" w:rsidP="006F2CB9">
            <w:pPr>
              <w:ind w:left="139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 параллельностипрямых через равенстворасстояний от точек однойпрямойдовторойпрямой</w:t>
            </w:r>
          </w:p>
        </w:tc>
      </w:tr>
      <w:tr w:rsidR="004C6BAF" w:rsidRPr="00612FF7" w14:paraId="2D442EC3" w14:textId="77777777" w:rsidTr="00BB7B39">
        <w:trPr>
          <w:trHeight w:val="362"/>
        </w:trPr>
        <w:tc>
          <w:tcPr>
            <w:tcW w:w="633" w:type="dxa"/>
          </w:tcPr>
          <w:p w14:paraId="29F5F8D4" w14:textId="77777777" w:rsidR="004C6BAF" w:rsidRPr="002B40DE" w:rsidRDefault="004C6BAF" w:rsidP="004C6BA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46.</w:t>
            </w:r>
          </w:p>
        </w:tc>
        <w:tc>
          <w:tcPr>
            <w:tcW w:w="1494" w:type="dxa"/>
          </w:tcPr>
          <w:p w14:paraId="5C57AE50" w14:textId="77777777" w:rsidR="004C6BAF" w:rsidRPr="002B40DE" w:rsidRDefault="004C6BAF" w:rsidP="004C6BAF">
            <w:pPr>
              <w:spacing w:line="292" w:lineRule="auto"/>
              <w:ind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AC70FFA" w14:textId="77777777" w:rsidR="004C6BAF" w:rsidRPr="002B40DE" w:rsidRDefault="004C6BAF" w:rsidP="004C6BAF">
            <w:pPr>
              <w:spacing w:line="292" w:lineRule="auto"/>
              <w:ind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1BCA64A" w14:textId="77777777" w:rsidR="004C6BAF" w:rsidRPr="002B40DE" w:rsidRDefault="004C6BAF" w:rsidP="004C6BAF">
            <w:pPr>
              <w:spacing w:line="292" w:lineRule="auto"/>
              <w:ind w:left="139" w:right="9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Сумма углов треугольникаимногоугольника.</w:t>
            </w:r>
          </w:p>
        </w:tc>
      </w:tr>
      <w:tr w:rsidR="006F2CB9" w:rsidRPr="00612FF7" w14:paraId="41451713" w14:textId="77777777" w:rsidTr="00BB7B39">
        <w:trPr>
          <w:trHeight w:val="268"/>
        </w:trPr>
        <w:tc>
          <w:tcPr>
            <w:tcW w:w="633" w:type="dxa"/>
          </w:tcPr>
          <w:p w14:paraId="2BC2CC6D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47.</w:t>
            </w:r>
          </w:p>
        </w:tc>
        <w:tc>
          <w:tcPr>
            <w:tcW w:w="1494" w:type="dxa"/>
          </w:tcPr>
          <w:p w14:paraId="6B29466A" w14:textId="77777777" w:rsidR="006F2CB9" w:rsidRPr="002B40DE" w:rsidRDefault="006F2CB9" w:rsidP="006F2CB9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97F4207" w14:textId="77777777" w:rsidR="006F2CB9" w:rsidRPr="002B40DE" w:rsidRDefault="006F2CB9" w:rsidP="006F2CB9">
            <w:pPr>
              <w:spacing w:line="292" w:lineRule="auto"/>
              <w:ind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214C137" w14:textId="77777777" w:rsidR="006F2CB9" w:rsidRPr="002B40DE" w:rsidRDefault="006F2CB9" w:rsidP="006F2CB9">
            <w:pPr>
              <w:spacing w:line="292" w:lineRule="auto"/>
              <w:ind w:left="139" w:right="10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 по темеСуммаугловтреугольника</w:t>
            </w:r>
          </w:p>
        </w:tc>
      </w:tr>
      <w:tr w:rsidR="006F2CB9" w:rsidRPr="002B40DE" w14:paraId="0F5E51B7" w14:textId="77777777" w:rsidTr="00BB7B39">
        <w:trPr>
          <w:trHeight w:val="187"/>
        </w:trPr>
        <w:tc>
          <w:tcPr>
            <w:tcW w:w="633" w:type="dxa"/>
          </w:tcPr>
          <w:p w14:paraId="1293014E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48.</w:t>
            </w:r>
          </w:p>
        </w:tc>
        <w:tc>
          <w:tcPr>
            <w:tcW w:w="1494" w:type="dxa"/>
          </w:tcPr>
          <w:p w14:paraId="2CA5D92A" w14:textId="77777777" w:rsidR="006F2CB9" w:rsidRPr="002B40DE" w:rsidRDefault="006F2CB9" w:rsidP="006F2CB9">
            <w:pPr>
              <w:spacing w:line="292" w:lineRule="auto"/>
              <w:ind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188F333" w14:textId="77777777" w:rsidR="006F2CB9" w:rsidRPr="002B40DE" w:rsidRDefault="006F2CB9" w:rsidP="006F2CB9">
            <w:pPr>
              <w:spacing w:line="292" w:lineRule="auto"/>
              <w:ind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DE6EEA7" w14:textId="77777777" w:rsidR="006F2CB9" w:rsidRPr="002B40DE" w:rsidRDefault="006F2CB9" w:rsidP="006F2CB9">
            <w:pPr>
              <w:spacing w:line="292" w:lineRule="auto"/>
              <w:ind w:left="139"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Внешниеуглытреугольника</w:t>
            </w:r>
          </w:p>
        </w:tc>
      </w:tr>
      <w:tr w:rsidR="006F2CB9" w:rsidRPr="002B40DE" w14:paraId="1404C959" w14:textId="77777777" w:rsidTr="00BB7B39">
        <w:trPr>
          <w:trHeight w:val="278"/>
        </w:trPr>
        <w:tc>
          <w:tcPr>
            <w:tcW w:w="633" w:type="dxa"/>
          </w:tcPr>
          <w:p w14:paraId="3071932D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49.</w:t>
            </w:r>
          </w:p>
        </w:tc>
        <w:tc>
          <w:tcPr>
            <w:tcW w:w="1494" w:type="dxa"/>
          </w:tcPr>
          <w:p w14:paraId="1027F9F2" w14:textId="77777777" w:rsidR="006F2CB9" w:rsidRPr="002B40DE" w:rsidRDefault="006F2CB9" w:rsidP="006F2CB9">
            <w:pPr>
              <w:spacing w:line="292" w:lineRule="auto"/>
              <w:ind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8AC6F29" w14:textId="77777777" w:rsidR="006F2CB9" w:rsidRPr="002B40DE" w:rsidRDefault="006F2CB9" w:rsidP="006F2CB9">
            <w:pPr>
              <w:spacing w:line="292" w:lineRule="auto"/>
              <w:ind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A316537" w14:textId="77777777" w:rsidR="006F2CB9" w:rsidRPr="002B40DE" w:rsidRDefault="006F2CB9" w:rsidP="006F2CB9">
            <w:pPr>
              <w:spacing w:line="292" w:lineRule="auto"/>
              <w:ind w:left="139" w:right="135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Свойство в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нешн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а 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треугольника</w:t>
            </w:r>
          </w:p>
        </w:tc>
      </w:tr>
      <w:tr w:rsidR="006F2CB9" w:rsidRPr="002B40DE" w14:paraId="34CBEBEA" w14:textId="77777777" w:rsidTr="00BB7B39">
        <w:trPr>
          <w:trHeight w:val="353"/>
        </w:trPr>
        <w:tc>
          <w:tcPr>
            <w:tcW w:w="633" w:type="dxa"/>
          </w:tcPr>
          <w:p w14:paraId="16AD110F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50.</w:t>
            </w:r>
          </w:p>
        </w:tc>
        <w:tc>
          <w:tcPr>
            <w:tcW w:w="1494" w:type="dxa"/>
          </w:tcPr>
          <w:p w14:paraId="087428FF" w14:textId="77777777" w:rsidR="006F2CB9" w:rsidRPr="002B40DE" w:rsidRDefault="006F2CB9" w:rsidP="006F2CB9">
            <w:pPr>
              <w:spacing w:line="292" w:lineRule="auto"/>
              <w:ind w:right="3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B55691E" w14:textId="77777777" w:rsidR="006F2CB9" w:rsidRPr="002B40DE" w:rsidRDefault="006F2CB9" w:rsidP="006F2CB9">
            <w:pPr>
              <w:spacing w:line="292" w:lineRule="auto"/>
              <w:ind w:right="31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6AEA3BA" w14:textId="77777777" w:rsidR="006F2CB9" w:rsidRPr="002B40DE" w:rsidRDefault="006F2CB9" w:rsidP="006F2CB9">
            <w:pPr>
              <w:ind w:left="139" w:right="317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 работа № 4по теме «Параллельныепрямые. Сумма угловтреугольника»</w:t>
            </w:r>
          </w:p>
        </w:tc>
      </w:tr>
      <w:tr w:rsidR="006F2CB9" w:rsidRPr="00612FF7" w14:paraId="6D4802DF" w14:textId="77777777" w:rsidTr="00BB7B39">
        <w:trPr>
          <w:trHeight w:val="353"/>
        </w:trPr>
        <w:tc>
          <w:tcPr>
            <w:tcW w:w="10632" w:type="dxa"/>
            <w:gridSpan w:val="4"/>
          </w:tcPr>
          <w:p w14:paraId="0E264594" w14:textId="77777777" w:rsidR="006F2CB9" w:rsidRPr="002B40DE" w:rsidRDefault="006F2CB9" w:rsidP="006F2CB9">
            <w:pPr>
              <w:ind w:left="139"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>Окружностьикруг.Геометрическиепостроения</w:t>
            </w:r>
            <w:r>
              <w:rPr>
                <w:rFonts w:ascii="Times New Roman" w:eastAsia="Times New Roman" w:hAnsi="Times New Roman" w:cs="Times New Roman"/>
                <w:b/>
                <w:color w:val="221E1F"/>
                <w:spacing w:val="-1"/>
                <w:w w:val="105"/>
                <w:sz w:val="24"/>
                <w:szCs w:val="24"/>
                <w:lang w:val="ru-RU"/>
              </w:rPr>
              <w:t xml:space="preserve"> – 14 часов</w:t>
            </w:r>
          </w:p>
        </w:tc>
      </w:tr>
      <w:tr w:rsidR="006F2CB9" w:rsidRPr="002B40DE" w14:paraId="79F52F85" w14:textId="77777777" w:rsidTr="00BB7B39">
        <w:trPr>
          <w:trHeight w:val="254"/>
        </w:trPr>
        <w:tc>
          <w:tcPr>
            <w:tcW w:w="633" w:type="dxa"/>
          </w:tcPr>
          <w:p w14:paraId="7EA3297B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51.</w:t>
            </w:r>
          </w:p>
        </w:tc>
        <w:tc>
          <w:tcPr>
            <w:tcW w:w="1494" w:type="dxa"/>
          </w:tcPr>
          <w:p w14:paraId="547B5948" w14:textId="77777777" w:rsidR="006F2CB9" w:rsidRPr="002B40DE" w:rsidRDefault="006F2CB9" w:rsidP="006F2CB9">
            <w:pPr>
              <w:spacing w:line="292" w:lineRule="auto"/>
              <w:ind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1B1CF3E7" w14:textId="77777777" w:rsidR="006F2CB9" w:rsidRPr="002B40DE" w:rsidRDefault="006F2CB9" w:rsidP="006F2CB9">
            <w:pPr>
              <w:spacing w:line="292" w:lineRule="auto"/>
              <w:ind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0C5A91A" w14:textId="77777777" w:rsidR="006F2CB9" w:rsidRPr="002B40DE" w:rsidRDefault="006F2CB9" w:rsidP="006F2CB9">
            <w:pPr>
              <w:spacing w:line="292" w:lineRule="auto"/>
              <w:ind w:left="139"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Окружность, хорды идиаметры</w:t>
            </w:r>
          </w:p>
        </w:tc>
      </w:tr>
      <w:tr w:rsidR="006F2CB9" w:rsidRPr="00612FF7" w14:paraId="6A7D5CA0" w14:textId="77777777" w:rsidTr="00BB7B39">
        <w:trPr>
          <w:trHeight w:val="344"/>
        </w:trPr>
        <w:tc>
          <w:tcPr>
            <w:tcW w:w="633" w:type="dxa"/>
          </w:tcPr>
          <w:p w14:paraId="4E2D02CB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52.</w:t>
            </w:r>
          </w:p>
        </w:tc>
        <w:tc>
          <w:tcPr>
            <w:tcW w:w="1494" w:type="dxa"/>
          </w:tcPr>
          <w:p w14:paraId="2FD0FACB" w14:textId="77777777" w:rsidR="006F2CB9" w:rsidRPr="002B40DE" w:rsidRDefault="006F2CB9" w:rsidP="006F2CB9">
            <w:pPr>
              <w:spacing w:line="292" w:lineRule="auto"/>
              <w:ind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F31F770" w14:textId="77777777" w:rsidR="006F2CB9" w:rsidRPr="002B40DE" w:rsidRDefault="006F2CB9" w:rsidP="006F2CB9">
            <w:pPr>
              <w:spacing w:line="292" w:lineRule="auto"/>
              <w:ind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AEE7EA5" w14:textId="77777777" w:rsidR="006F2CB9" w:rsidRPr="002B40DE" w:rsidRDefault="006F2CB9" w:rsidP="006F2CB9">
            <w:pPr>
              <w:spacing w:line="292" w:lineRule="auto"/>
              <w:ind w:left="139" w:right="47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Окружность, хорды идиаметры,ихсвойства</w:t>
            </w:r>
          </w:p>
        </w:tc>
      </w:tr>
      <w:tr w:rsidR="006F2CB9" w:rsidRPr="002B40DE" w14:paraId="0E74E19C" w14:textId="77777777" w:rsidTr="00BB7B39">
        <w:trPr>
          <w:trHeight w:val="263"/>
        </w:trPr>
        <w:tc>
          <w:tcPr>
            <w:tcW w:w="633" w:type="dxa"/>
          </w:tcPr>
          <w:p w14:paraId="66575A69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53.</w:t>
            </w:r>
          </w:p>
        </w:tc>
        <w:tc>
          <w:tcPr>
            <w:tcW w:w="1494" w:type="dxa"/>
          </w:tcPr>
          <w:p w14:paraId="40346AC0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5F02436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8AA0B00" w14:textId="77777777" w:rsidR="006F2CB9" w:rsidRPr="002B40DE" w:rsidRDefault="006F2CB9" w:rsidP="006F2CB9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Касательнаякокружности</w:t>
            </w:r>
          </w:p>
        </w:tc>
      </w:tr>
      <w:tr w:rsidR="006F2CB9" w:rsidRPr="002B40DE" w14:paraId="1EA52C1B" w14:textId="77777777" w:rsidTr="00BB7B39">
        <w:trPr>
          <w:trHeight w:val="254"/>
        </w:trPr>
        <w:tc>
          <w:tcPr>
            <w:tcW w:w="633" w:type="dxa"/>
          </w:tcPr>
          <w:p w14:paraId="34FFD2A6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54.</w:t>
            </w:r>
          </w:p>
        </w:tc>
        <w:tc>
          <w:tcPr>
            <w:tcW w:w="1494" w:type="dxa"/>
          </w:tcPr>
          <w:p w14:paraId="5540EDE4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6F31786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26DA4566" w14:textId="77777777" w:rsidR="006F2CB9" w:rsidRPr="002B40DE" w:rsidRDefault="006F2CB9" w:rsidP="006F2CB9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Касательнаякокружности</w:t>
            </w:r>
          </w:p>
        </w:tc>
      </w:tr>
      <w:tr w:rsidR="006F2CB9" w:rsidRPr="007F0BC9" w14:paraId="0F83FDBE" w14:textId="77777777" w:rsidTr="00BB7B39">
        <w:trPr>
          <w:trHeight w:val="243"/>
        </w:trPr>
        <w:tc>
          <w:tcPr>
            <w:tcW w:w="633" w:type="dxa"/>
          </w:tcPr>
          <w:p w14:paraId="4199B750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55.</w:t>
            </w:r>
          </w:p>
        </w:tc>
        <w:tc>
          <w:tcPr>
            <w:tcW w:w="1494" w:type="dxa"/>
          </w:tcPr>
          <w:p w14:paraId="411A580C" w14:textId="77777777" w:rsidR="006F2CB9" w:rsidRPr="002B40DE" w:rsidRDefault="006F2CB9" w:rsidP="006F2CB9">
            <w:pPr>
              <w:spacing w:line="292" w:lineRule="auto"/>
              <w:ind w:right="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AB091FD" w14:textId="77777777" w:rsidR="006F2CB9" w:rsidRPr="002B40DE" w:rsidRDefault="006F2CB9" w:rsidP="006F2CB9">
            <w:pPr>
              <w:spacing w:line="292" w:lineRule="auto"/>
              <w:ind w:right="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2DD5147" w14:textId="77777777" w:rsidR="006F2CB9" w:rsidRPr="002B40DE" w:rsidRDefault="006F2CB9" w:rsidP="006F2CB9">
            <w:pPr>
              <w:spacing w:line="292" w:lineRule="auto"/>
              <w:ind w:left="139" w:right="51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 задач по теме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«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Касательная кокружности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»</w:t>
            </w:r>
          </w:p>
        </w:tc>
      </w:tr>
      <w:tr w:rsidR="006F2CB9" w:rsidRPr="002B40DE" w14:paraId="54C6AA11" w14:textId="77777777" w:rsidTr="00BB7B39">
        <w:trPr>
          <w:trHeight w:val="320"/>
        </w:trPr>
        <w:tc>
          <w:tcPr>
            <w:tcW w:w="633" w:type="dxa"/>
          </w:tcPr>
          <w:p w14:paraId="55AA198B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56.</w:t>
            </w:r>
          </w:p>
        </w:tc>
        <w:tc>
          <w:tcPr>
            <w:tcW w:w="1494" w:type="dxa"/>
          </w:tcPr>
          <w:p w14:paraId="79A2DA2F" w14:textId="77777777" w:rsidR="006F2CB9" w:rsidRPr="002B40DE" w:rsidRDefault="006F2CB9" w:rsidP="006F2CB9">
            <w:pPr>
              <w:spacing w:line="292" w:lineRule="auto"/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7994477" w14:textId="77777777" w:rsidR="006F2CB9" w:rsidRPr="002B40DE" w:rsidRDefault="006F2CB9" w:rsidP="006F2CB9">
            <w:pPr>
              <w:spacing w:line="292" w:lineRule="auto"/>
              <w:ind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4DE49220" w14:textId="77777777" w:rsidR="006F2CB9" w:rsidRPr="002B40DE" w:rsidRDefault="006F2CB9" w:rsidP="006F2CB9">
            <w:pPr>
              <w:spacing w:line="292" w:lineRule="auto"/>
              <w:ind w:left="139" w:right="23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Окружность, вписанная вугол.</w:t>
            </w:r>
          </w:p>
        </w:tc>
      </w:tr>
      <w:tr w:rsidR="006F2CB9" w:rsidRPr="00612FF7" w14:paraId="5F46F8FB" w14:textId="77777777" w:rsidTr="00BB7B39">
        <w:trPr>
          <w:trHeight w:val="240"/>
        </w:trPr>
        <w:tc>
          <w:tcPr>
            <w:tcW w:w="633" w:type="dxa"/>
          </w:tcPr>
          <w:p w14:paraId="64774336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57.</w:t>
            </w:r>
          </w:p>
        </w:tc>
        <w:tc>
          <w:tcPr>
            <w:tcW w:w="1494" w:type="dxa"/>
          </w:tcPr>
          <w:p w14:paraId="4E5A642E" w14:textId="77777777" w:rsidR="006F2CB9" w:rsidRPr="002B40DE" w:rsidRDefault="006F2CB9" w:rsidP="006F2CB9">
            <w:pPr>
              <w:spacing w:line="292" w:lineRule="auto"/>
              <w:ind w:right="6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CC21252" w14:textId="77777777" w:rsidR="006F2CB9" w:rsidRPr="002B40DE" w:rsidRDefault="006F2CB9" w:rsidP="006F2CB9">
            <w:pPr>
              <w:spacing w:line="292" w:lineRule="auto"/>
              <w:ind w:right="6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3C45DD48" w14:textId="77777777" w:rsidR="006F2CB9" w:rsidRPr="002B40DE" w:rsidRDefault="006F2CB9" w:rsidP="006F2CB9">
            <w:pPr>
              <w:spacing w:line="292" w:lineRule="auto"/>
              <w:ind w:left="139" w:right="618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Понятие о ГМТ,применениевзадачах</w:t>
            </w:r>
          </w:p>
        </w:tc>
      </w:tr>
      <w:tr w:rsidR="006F2CB9" w:rsidRPr="007F0BC9" w14:paraId="3C4C722F" w14:textId="77777777" w:rsidTr="00BB7B39">
        <w:trPr>
          <w:trHeight w:val="187"/>
        </w:trPr>
        <w:tc>
          <w:tcPr>
            <w:tcW w:w="633" w:type="dxa"/>
          </w:tcPr>
          <w:p w14:paraId="40CAAF9E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58.</w:t>
            </w:r>
          </w:p>
        </w:tc>
        <w:tc>
          <w:tcPr>
            <w:tcW w:w="1494" w:type="dxa"/>
          </w:tcPr>
          <w:p w14:paraId="3AC01298" w14:textId="77777777" w:rsidR="006F2CB9" w:rsidRPr="002B40DE" w:rsidRDefault="006F2CB9" w:rsidP="006F2CB9">
            <w:pPr>
              <w:spacing w:line="292" w:lineRule="auto"/>
              <w:ind w:right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5963505" w14:textId="77777777" w:rsidR="006F2CB9" w:rsidRPr="002B40DE" w:rsidRDefault="006F2CB9" w:rsidP="006F2CB9">
            <w:pPr>
              <w:spacing w:line="292" w:lineRule="auto"/>
              <w:ind w:right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E7CFEEC" w14:textId="77777777" w:rsidR="006F2CB9" w:rsidRPr="002B40DE" w:rsidRDefault="006F2CB9" w:rsidP="006F2CB9">
            <w:pPr>
              <w:spacing w:line="292" w:lineRule="auto"/>
              <w:ind w:left="139" w:right="4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 геометрическихмест точек в задачах напостроение</w:t>
            </w:r>
          </w:p>
        </w:tc>
      </w:tr>
      <w:tr w:rsidR="006F2CB9" w:rsidRPr="007F0BC9" w14:paraId="0C967052" w14:textId="77777777" w:rsidTr="00BB7B39">
        <w:trPr>
          <w:trHeight w:val="264"/>
        </w:trPr>
        <w:tc>
          <w:tcPr>
            <w:tcW w:w="633" w:type="dxa"/>
          </w:tcPr>
          <w:p w14:paraId="5BC555BB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59.</w:t>
            </w:r>
          </w:p>
        </w:tc>
        <w:tc>
          <w:tcPr>
            <w:tcW w:w="1494" w:type="dxa"/>
          </w:tcPr>
          <w:p w14:paraId="3C76CCE9" w14:textId="77777777" w:rsidR="006F2CB9" w:rsidRPr="002B40DE" w:rsidRDefault="006F2CB9" w:rsidP="006F2CB9">
            <w:pPr>
              <w:spacing w:line="292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49FE8A7" w14:textId="77777777" w:rsidR="006F2CB9" w:rsidRPr="002B40DE" w:rsidRDefault="006F2CB9" w:rsidP="006F2CB9">
            <w:pPr>
              <w:spacing w:line="292" w:lineRule="auto"/>
              <w:ind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75AD189F" w14:textId="77777777" w:rsidR="006F2CB9" w:rsidRPr="002B40DE" w:rsidRDefault="006F2CB9" w:rsidP="00BB7B39">
            <w:pPr>
              <w:ind w:left="139" w:right="1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Биссектриса и серединныйперпендикуляр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какгеометрические местаточек</w:t>
            </w:r>
          </w:p>
        </w:tc>
      </w:tr>
      <w:tr w:rsidR="006F2CB9" w:rsidRPr="002B40DE" w14:paraId="21B4A33C" w14:textId="77777777" w:rsidTr="00BB7B39">
        <w:trPr>
          <w:trHeight w:val="258"/>
        </w:trPr>
        <w:tc>
          <w:tcPr>
            <w:tcW w:w="633" w:type="dxa"/>
          </w:tcPr>
          <w:p w14:paraId="025FA447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60.</w:t>
            </w:r>
          </w:p>
        </w:tc>
        <w:tc>
          <w:tcPr>
            <w:tcW w:w="1494" w:type="dxa"/>
          </w:tcPr>
          <w:p w14:paraId="2A2DEAE5" w14:textId="77777777" w:rsidR="006F2CB9" w:rsidRPr="002B40DE" w:rsidRDefault="006F2CB9" w:rsidP="006F2CB9">
            <w:pPr>
              <w:spacing w:line="292" w:lineRule="auto"/>
              <w:ind w:right="2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3E992863" w14:textId="77777777" w:rsidR="006F2CB9" w:rsidRPr="002B40DE" w:rsidRDefault="006F2CB9" w:rsidP="006F2CB9">
            <w:pPr>
              <w:spacing w:line="292" w:lineRule="auto"/>
              <w:ind w:right="2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4AF3C9A" w14:textId="77777777" w:rsidR="006F2CB9" w:rsidRPr="002B40DE" w:rsidRDefault="006F2CB9" w:rsidP="00CB43FC">
            <w:pPr>
              <w:ind w:left="139" w:right="29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кружность, о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писанная 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вокруг 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</w:tr>
      <w:tr w:rsidR="006F2CB9" w:rsidRPr="002B40DE" w14:paraId="797CE53F" w14:textId="77777777" w:rsidTr="00BB7B39">
        <w:trPr>
          <w:trHeight w:val="191"/>
        </w:trPr>
        <w:tc>
          <w:tcPr>
            <w:tcW w:w="633" w:type="dxa"/>
          </w:tcPr>
          <w:p w14:paraId="29E6EC9F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61.</w:t>
            </w:r>
          </w:p>
        </w:tc>
        <w:tc>
          <w:tcPr>
            <w:tcW w:w="1494" w:type="dxa"/>
          </w:tcPr>
          <w:p w14:paraId="1B104F9A" w14:textId="77777777" w:rsidR="006F2CB9" w:rsidRPr="002B40DE" w:rsidRDefault="006F2CB9" w:rsidP="006F2CB9">
            <w:pPr>
              <w:spacing w:line="292" w:lineRule="auto"/>
              <w:ind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BCA977E" w14:textId="77777777" w:rsidR="006F2CB9" w:rsidRPr="002B40DE" w:rsidRDefault="006F2CB9" w:rsidP="006F2CB9">
            <w:pPr>
              <w:spacing w:line="292" w:lineRule="auto"/>
              <w:ind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622A0BB" w14:textId="77777777" w:rsidR="006F2CB9" w:rsidRPr="002B40DE" w:rsidRDefault="00BB7B39" w:rsidP="00CB43FC">
            <w:pPr>
              <w:ind w:left="139" w:right="1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кружност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ь, 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>в</w:t>
            </w:r>
            <w:r w:rsidR="006F2CB9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писанная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6F2CB9"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треугольник</w:t>
            </w:r>
          </w:p>
        </w:tc>
      </w:tr>
      <w:tr w:rsidR="006F2CB9" w:rsidRPr="00612FF7" w14:paraId="2315A26E" w14:textId="77777777" w:rsidTr="00BB7B39">
        <w:trPr>
          <w:trHeight w:val="267"/>
        </w:trPr>
        <w:tc>
          <w:tcPr>
            <w:tcW w:w="633" w:type="dxa"/>
          </w:tcPr>
          <w:p w14:paraId="47738E62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62.</w:t>
            </w:r>
          </w:p>
        </w:tc>
        <w:tc>
          <w:tcPr>
            <w:tcW w:w="1494" w:type="dxa"/>
          </w:tcPr>
          <w:p w14:paraId="372A200A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661C02B0" w14:textId="77777777" w:rsidR="006F2CB9" w:rsidRPr="002B40DE" w:rsidRDefault="006F2CB9" w:rsidP="006F2CB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5B9FF8B8" w14:textId="77777777" w:rsidR="006F2CB9" w:rsidRPr="002B40DE" w:rsidRDefault="006F2CB9" w:rsidP="00CB43FC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Решениезадач</w:t>
            </w:r>
            <w:r w:rsidR="00BB7B39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теме «Окружность»</w:t>
            </w:r>
          </w:p>
        </w:tc>
      </w:tr>
      <w:tr w:rsidR="00BB7B39" w:rsidRPr="002B40DE" w14:paraId="0A4010E1" w14:textId="77777777" w:rsidTr="00BB7B39">
        <w:trPr>
          <w:trHeight w:val="258"/>
        </w:trPr>
        <w:tc>
          <w:tcPr>
            <w:tcW w:w="633" w:type="dxa"/>
          </w:tcPr>
          <w:p w14:paraId="10052BE8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63.</w:t>
            </w:r>
          </w:p>
        </w:tc>
        <w:tc>
          <w:tcPr>
            <w:tcW w:w="1494" w:type="dxa"/>
          </w:tcPr>
          <w:p w14:paraId="317223DF" w14:textId="77777777" w:rsidR="00BB7B39" w:rsidRPr="002B40DE" w:rsidRDefault="00BB7B39" w:rsidP="00BB7B39">
            <w:pPr>
              <w:spacing w:line="292" w:lineRule="auto"/>
              <w:ind w:right="120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2D6EB85" w14:textId="77777777" w:rsidR="00BB7B39" w:rsidRPr="002B40DE" w:rsidRDefault="00BB7B39" w:rsidP="00BB7B39">
            <w:pPr>
              <w:spacing w:line="292" w:lineRule="auto"/>
              <w:ind w:right="1205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A160810" w14:textId="77777777" w:rsidR="00BB7B39" w:rsidRPr="002B40DE" w:rsidRDefault="00BB7B39" w:rsidP="00CB43FC">
            <w:pPr>
              <w:ind w:left="139" w:right="120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Геометрические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построения</w:t>
            </w:r>
          </w:p>
        </w:tc>
      </w:tr>
      <w:tr w:rsidR="00BB7B39" w:rsidRPr="007F0BC9" w14:paraId="78C8D3B9" w14:textId="77777777" w:rsidTr="00BB7B39">
        <w:trPr>
          <w:trHeight w:val="191"/>
        </w:trPr>
        <w:tc>
          <w:tcPr>
            <w:tcW w:w="633" w:type="dxa"/>
          </w:tcPr>
          <w:p w14:paraId="56D441A6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64.</w:t>
            </w:r>
          </w:p>
        </w:tc>
        <w:tc>
          <w:tcPr>
            <w:tcW w:w="1494" w:type="dxa"/>
          </w:tcPr>
          <w:p w14:paraId="27E7578C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71166B6D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4241F13" w14:textId="77777777" w:rsidR="00BB7B39" w:rsidRPr="002B40DE" w:rsidRDefault="00301E91" w:rsidP="00CB43FC">
            <w:pPr>
              <w:ind w:left="139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>Контрольнаяработа№5</w:t>
            </w:r>
            <w:r w:rsidRPr="00301E9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ru-RU"/>
              </w:rPr>
              <w:t xml:space="preserve"> по теме «Окружность и круг»</w:t>
            </w:r>
          </w:p>
        </w:tc>
      </w:tr>
      <w:tr w:rsidR="00301E91" w:rsidRPr="00612FF7" w14:paraId="06ECFAB2" w14:textId="77777777" w:rsidTr="0070298B">
        <w:trPr>
          <w:trHeight w:val="191"/>
        </w:trPr>
        <w:tc>
          <w:tcPr>
            <w:tcW w:w="10632" w:type="dxa"/>
            <w:gridSpan w:val="4"/>
          </w:tcPr>
          <w:p w14:paraId="4B6F4669" w14:textId="77777777" w:rsidR="00301E91" w:rsidRPr="002B40DE" w:rsidRDefault="00301E91" w:rsidP="00CB43FC">
            <w:pPr>
              <w:ind w:left="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543C2F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>Повторениеиобобщениезнаний</w:t>
            </w:r>
            <w:r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val="ru-RU"/>
              </w:rPr>
              <w:t xml:space="preserve"> – 4 часа</w:t>
            </w:r>
          </w:p>
        </w:tc>
      </w:tr>
      <w:tr w:rsidR="00BB7B39" w:rsidRPr="002B40DE" w14:paraId="75754CE6" w14:textId="77777777" w:rsidTr="00301E91">
        <w:trPr>
          <w:trHeight w:val="65"/>
        </w:trPr>
        <w:tc>
          <w:tcPr>
            <w:tcW w:w="633" w:type="dxa"/>
          </w:tcPr>
          <w:p w14:paraId="4C5A3C41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65.</w:t>
            </w:r>
          </w:p>
        </w:tc>
        <w:tc>
          <w:tcPr>
            <w:tcW w:w="1494" w:type="dxa"/>
          </w:tcPr>
          <w:p w14:paraId="3CC66F4B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23A85662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C06A1AE" w14:textId="77777777" w:rsidR="00BB7B39" w:rsidRPr="002B40DE" w:rsidRDefault="00301E91" w:rsidP="00CB43FC">
            <w:pPr>
              <w:ind w:left="139"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Признаки равенстватреугольников</w:t>
            </w:r>
          </w:p>
        </w:tc>
      </w:tr>
      <w:tr w:rsidR="00BB7B39" w:rsidRPr="002B40DE" w14:paraId="36AF54A3" w14:textId="77777777" w:rsidTr="00CB43FC">
        <w:trPr>
          <w:trHeight w:val="244"/>
        </w:trPr>
        <w:tc>
          <w:tcPr>
            <w:tcW w:w="633" w:type="dxa"/>
          </w:tcPr>
          <w:p w14:paraId="301418B4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66.</w:t>
            </w:r>
          </w:p>
        </w:tc>
        <w:tc>
          <w:tcPr>
            <w:tcW w:w="1494" w:type="dxa"/>
          </w:tcPr>
          <w:p w14:paraId="0E0482B1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5E1676D9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1EDA45AA" w14:textId="77777777" w:rsidR="00BB7B39" w:rsidRPr="002B40DE" w:rsidRDefault="00301E91" w:rsidP="00CB43FC">
            <w:pPr>
              <w:ind w:left="139"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Равнобедренные иравносторонниетреугольники</w:t>
            </w:r>
          </w:p>
        </w:tc>
      </w:tr>
      <w:tr w:rsidR="00BB7B39" w:rsidRPr="00612FF7" w14:paraId="4784C794" w14:textId="77777777" w:rsidTr="00CB43FC">
        <w:trPr>
          <w:trHeight w:val="320"/>
        </w:trPr>
        <w:tc>
          <w:tcPr>
            <w:tcW w:w="633" w:type="dxa"/>
          </w:tcPr>
          <w:p w14:paraId="7F4ECECC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67.</w:t>
            </w:r>
          </w:p>
        </w:tc>
        <w:tc>
          <w:tcPr>
            <w:tcW w:w="1494" w:type="dxa"/>
          </w:tcPr>
          <w:p w14:paraId="0D60634B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45CDFF66" w14:textId="77777777" w:rsidR="00BB7B39" w:rsidRPr="002B40DE" w:rsidRDefault="00BB7B39" w:rsidP="00BB7B39">
            <w:pPr>
              <w:spacing w:line="292" w:lineRule="auto"/>
              <w:ind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ACBCD04" w14:textId="77777777" w:rsidR="00BB7B39" w:rsidRPr="002B40DE" w:rsidRDefault="00301E91" w:rsidP="00CB43FC">
            <w:pPr>
              <w:ind w:left="139" w:right="24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Свойства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углов при </w:t>
            </w: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параллельныхпрямых</w:t>
            </w:r>
          </w:p>
        </w:tc>
      </w:tr>
      <w:tr w:rsidR="00BB7B39" w:rsidRPr="00612FF7" w14:paraId="432FBA48" w14:textId="77777777" w:rsidTr="00CB43FC">
        <w:trPr>
          <w:trHeight w:val="241"/>
        </w:trPr>
        <w:tc>
          <w:tcPr>
            <w:tcW w:w="633" w:type="dxa"/>
          </w:tcPr>
          <w:p w14:paraId="4BE94A4A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68.</w:t>
            </w:r>
          </w:p>
        </w:tc>
        <w:tc>
          <w:tcPr>
            <w:tcW w:w="1494" w:type="dxa"/>
          </w:tcPr>
          <w:p w14:paraId="4FD3C456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14:paraId="0A1FEDB7" w14:textId="77777777" w:rsidR="00BB7B39" w:rsidRPr="002B40DE" w:rsidRDefault="00BB7B39" w:rsidP="00BB7B39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946" w:type="dxa"/>
          </w:tcPr>
          <w:p w14:paraId="05EF2A20" w14:textId="77777777" w:rsidR="00BB7B39" w:rsidRPr="002B40DE" w:rsidRDefault="00301E91" w:rsidP="00BB7B39">
            <w:pPr>
              <w:ind w:left="13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B40D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Решениезадач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по теме «Окружность»</w:t>
            </w:r>
          </w:p>
        </w:tc>
      </w:tr>
    </w:tbl>
    <w:p w14:paraId="190A3FE3" w14:textId="77777777" w:rsidR="00301E91" w:rsidRDefault="00301E91" w:rsidP="002B40DE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3941B83D" w14:textId="77777777" w:rsidR="002B40DE" w:rsidRPr="002B40DE" w:rsidRDefault="00DE4259" w:rsidP="002B40DE">
      <w:pPr>
        <w:widowControl w:val="0"/>
        <w:autoSpaceDE w:val="0"/>
        <w:autoSpaceDN w:val="0"/>
        <w:spacing w:before="66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/>
        </w:rPr>
        <w:pict w14:anchorId="59152FE9">
          <v:rect id="Rectangle 3" o:spid="_x0000_s1027" style="position:absolute;margin-left:33.3pt;margin-top:22.9pt;width:528.15pt;height:.6pt;z-index:-251656192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" fillcolor="black" stroked="f">
            <w10:wrap type="topAndBottom" anchorx="page"/>
          </v:rect>
        </w:pict>
      </w:r>
      <w:r w:rsidR="002B40DE" w:rsidRPr="002B40D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УЧЕБНО-МЕТОДИЧЕСКОЕОБЕСПЕЧЕНИЕОБРАЗОВАТЕЛЬНОГОПРОЦЕССА</w:t>
      </w:r>
    </w:p>
    <w:p w14:paraId="2945CEA8" w14:textId="77777777" w:rsidR="002B40DE" w:rsidRPr="002B40DE" w:rsidRDefault="002B40DE" w:rsidP="002B40DE">
      <w:pPr>
        <w:widowControl w:val="0"/>
        <w:autoSpaceDE w:val="0"/>
        <w:autoSpaceDN w:val="0"/>
        <w:spacing w:before="179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ОБЯЗАТЕЛЬНЫЕУЧЕБНЫЕМАТЕРИАЛЫДЛЯУЧЕНИКА</w:t>
      </w:r>
    </w:p>
    <w:p w14:paraId="7615DC58" w14:textId="77777777" w:rsidR="002B40DE" w:rsidRPr="002B40DE" w:rsidRDefault="002B40DE" w:rsidP="00301E91">
      <w:pPr>
        <w:widowControl w:val="0"/>
        <w:autoSpaceDE w:val="0"/>
        <w:autoSpaceDN w:val="0"/>
        <w:spacing w:before="156" w:after="0" w:line="292" w:lineRule="auto"/>
        <w:ind w:right="-18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Мерзляк А.Г.;ПолонскийВ.Б.;Якир М.С.; под редакцией Подольского В.Е.;Геометрия;7класс;</w:t>
      </w:r>
    </w:p>
    <w:p w14:paraId="3FB30997" w14:textId="77777777" w:rsidR="002B40DE" w:rsidRPr="002B40DE" w:rsidRDefault="002B40DE" w:rsidP="002B40DE">
      <w:pPr>
        <w:widowControl w:val="0"/>
        <w:autoSpaceDE w:val="0"/>
        <w:autoSpaceDN w:val="0"/>
        <w:spacing w:before="60" w:after="0" w:line="292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Обществосограниченнойответственностью"ИздательскийцентрВЕНТАНА-ГРАФ";Акционерное;общество"Издательство Просвещение"</w:t>
      </w:r>
    </w:p>
    <w:p w14:paraId="5283B5CE" w14:textId="77777777" w:rsidR="002B40DE" w:rsidRPr="002B40DE" w:rsidRDefault="002B40DE" w:rsidP="002B40DE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21E27269" w14:textId="77777777" w:rsidR="00301E91" w:rsidRDefault="00301E91" w:rsidP="002B40DE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74BE011" w14:textId="77777777" w:rsidR="00301E91" w:rsidRDefault="00301E91" w:rsidP="002B40DE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04DFAF51" w14:textId="77777777" w:rsidR="002B40DE" w:rsidRPr="002B40DE" w:rsidRDefault="002B40DE" w:rsidP="002B40DE">
      <w:pPr>
        <w:widowControl w:val="0"/>
        <w:autoSpaceDE w:val="0"/>
        <w:autoSpaceDN w:val="0"/>
        <w:spacing w:before="1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МЕТОДИЧЕСКИЕМАТЕРИАЛЫДЛЯУЧИТЕЛЯ</w:t>
      </w:r>
    </w:p>
    <w:p w14:paraId="14556050" w14:textId="77777777" w:rsidR="002B40DE" w:rsidRPr="002B40DE" w:rsidRDefault="002B40DE" w:rsidP="002B40DE">
      <w:pPr>
        <w:widowControl w:val="0"/>
        <w:autoSpaceDE w:val="0"/>
        <w:autoSpaceDN w:val="0"/>
        <w:spacing w:before="156" w:after="0" w:line="292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Мерзляк А.Г., Полонский В.Б., Якир М.С.; под редакцией Подольского В.Е., Геометрия,7 класс,Обществосограниченнойответственностью"ИздательскийцентрВЕНТАНА-ГРАФ";Акционерноеобщество"Издательство Просвещение";</w:t>
      </w:r>
    </w:p>
    <w:p w14:paraId="2A5CA525" w14:textId="77777777" w:rsidR="002B40DE" w:rsidRPr="002B40DE" w:rsidRDefault="002B40DE" w:rsidP="002B40DE">
      <w:pPr>
        <w:widowControl w:val="0"/>
        <w:autoSpaceDE w:val="0"/>
        <w:autoSpaceDN w:val="0"/>
        <w:spacing w:before="190"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ЦИФРОВЫЕОБРАЗОВАТЕЛЬНЫЕРЕСУРСЫИРЕСУРСЫСЕТИИНТЕРНЕТ</w:t>
      </w:r>
    </w:p>
    <w:p w14:paraId="3F384C3E" w14:textId="77777777" w:rsidR="002B40DE" w:rsidRPr="002B40DE" w:rsidRDefault="002B40DE" w:rsidP="00301E91">
      <w:pPr>
        <w:widowControl w:val="0"/>
        <w:autoSpaceDE w:val="0"/>
        <w:autoSpaceDN w:val="0"/>
        <w:spacing w:before="156" w:after="0" w:line="292" w:lineRule="auto"/>
        <w:ind w:right="-33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B40DE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>https://resh.edu.ru/subject/17/7/</w:t>
      </w:r>
      <w:hyperlink r:id="rId19">
        <w:r w:rsidRPr="002B40DE"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t>http://school-</w:t>
        </w:r>
      </w:hyperlink>
      <w:r w:rsidRPr="002B40DE">
        <w:rPr>
          <w:rFonts w:ascii="Times New Roman" w:eastAsia="Times New Roman" w:hAnsi="Times New Roman" w:cs="Times New Roman"/>
          <w:sz w:val="24"/>
          <w:szCs w:val="24"/>
          <w:lang w:val="ru-RU"/>
        </w:rPr>
        <w:t>collection.edu.ru</w:t>
      </w:r>
    </w:p>
    <w:p w14:paraId="6DD1AB28" w14:textId="77777777" w:rsidR="002B40DE" w:rsidRPr="00CB43FC" w:rsidRDefault="002B40DE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sectPr w:rsidR="002B40DE" w:rsidRPr="00CB43FC" w:rsidSect="002B40DE">
      <w:pgSz w:w="11900" w:h="16840"/>
      <w:pgMar w:top="298" w:right="650" w:bottom="520" w:left="666" w:header="720" w:footer="720" w:gutter="0"/>
      <w:cols w:space="720" w:equalWidth="0">
        <w:col w:w="10584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393B23" w14:textId="77777777" w:rsidR="00DE4259" w:rsidRDefault="00DE4259" w:rsidP="000C71B7">
      <w:pPr>
        <w:spacing w:after="0" w:line="240" w:lineRule="auto"/>
      </w:pPr>
      <w:r>
        <w:separator/>
      </w:r>
    </w:p>
  </w:endnote>
  <w:endnote w:type="continuationSeparator" w:id="0">
    <w:p w14:paraId="63CAAA4D" w14:textId="77777777" w:rsidR="00DE4259" w:rsidRDefault="00DE4259" w:rsidP="000C7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B728C" w14:textId="77777777" w:rsidR="00DE4259" w:rsidRDefault="00DE4259" w:rsidP="000C71B7">
      <w:pPr>
        <w:spacing w:after="0" w:line="240" w:lineRule="auto"/>
      </w:pPr>
      <w:r>
        <w:separator/>
      </w:r>
    </w:p>
  </w:footnote>
  <w:footnote w:type="continuationSeparator" w:id="0">
    <w:p w14:paraId="33C0B362" w14:textId="77777777" w:rsidR="00DE4259" w:rsidRDefault="00DE4259" w:rsidP="000C71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7CE0AF4"/>
    <w:multiLevelType w:val="hybridMultilevel"/>
    <w:tmpl w:val="AFCC9536"/>
    <w:lvl w:ilvl="0" w:tplc="A124736A">
      <w:start w:val="1"/>
      <w:numFmt w:val="decimal"/>
      <w:lvlText w:val="%1)"/>
      <w:lvlJc w:val="left"/>
      <w:pPr>
        <w:ind w:left="106" w:hanging="38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34E4801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0D667FC">
      <w:numFmt w:val="bullet"/>
      <w:lvlText w:val="•"/>
      <w:lvlJc w:val="left"/>
      <w:pPr>
        <w:ind w:left="1660" w:hanging="361"/>
      </w:pPr>
      <w:rPr>
        <w:rFonts w:hint="default"/>
        <w:lang w:val="ru-RU" w:eastAsia="en-US" w:bidi="ar-SA"/>
      </w:rPr>
    </w:lvl>
    <w:lvl w:ilvl="3" w:tplc="899CBD4E">
      <w:numFmt w:val="bullet"/>
      <w:lvlText w:val="•"/>
      <w:lvlJc w:val="left"/>
      <w:pPr>
        <w:ind w:left="2800" w:hanging="361"/>
      </w:pPr>
      <w:rPr>
        <w:rFonts w:hint="default"/>
        <w:lang w:val="ru-RU" w:eastAsia="en-US" w:bidi="ar-SA"/>
      </w:rPr>
    </w:lvl>
    <w:lvl w:ilvl="4" w:tplc="E494C778">
      <w:numFmt w:val="bullet"/>
      <w:lvlText w:val="•"/>
      <w:lvlJc w:val="left"/>
      <w:pPr>
        <w:ind w:left="3940" w:hanging="361"/>
      </w:pPr>
      <w:rPr>
        <w:rFonts w:hint="default"/>
        <w:lang w:val="ru-RU" w:eastAsia="en-US" w:bidi="ar-SA"/>
      </w:rPr>
    </w:lvl>
    <w:lvl w:ilvl="5" w:tplc="F83CC3E2">
      <w:numFmt w:val="bullet"/>
      <w:lvlText w:val="•"/>
      <w:lvlJc w:val="left"/>
      <w:pPr>
        <w:ind w:left="5080" w:hanging="361"/>
      </w:pPr>
      <w:rPr>
        <w:rFonts w:hint="default"/>
        <w:lang w:val="ru-RU" w:eastAsia="en-US" w:bidi="ar-SA"/>
      </w:rPr>
    </w:lvl>
    <w:lvl w:ilvl="6" w:tplc="5E426B4E">
      <w:numFmt w:val="bullet"/>
      <w:lvlText w:val="•"/>
      <w:lvlJc w:val="left"/>
      <w:pPr>
        <w:ind w:left="6220" w:hanging="361"/>
      </w:pPr>
      <w:rPr>
        <w:rFonts w:hint="default"/>
        <w:lang w:val="ru-RU" w:eastAsia="en-US" w:bidi="ar-SA"/>
      </w:rPr>
    </w:lvl>
    <w:lvl w:ilvl="7" w:tplc="3168B5CC">
      <w:numFmt w:val="bullet"/>
      <w:lvlText w:val="•"/>
      <w:lvlJc w:val="left"/>
      <w:pPr>
        <w:ind w:left="7360" w:hanging="361"/>
      </w:pPr>
      <w:rPr>
        <w:rFonts w:hint="default"/>
        <w:lang w:val="ru-RU" w:eastAsia="en-US" w:bidi="ar-SA"/>
      </w:rPr>
    </w:lvl>
    <w:lvl w:ilvl="8" w:tplc="D2A20E1C">
      <w:numFmt w:val="bullet"/>
      <w:lvlText w:val="•"/>
      <w:lvlJc w:val="left"/>
      <w:pPr>
        <w:ind w:left="8500" w:hanging="361"/>
      </w:pPr>
      <w:rPr>
        <w:rFonts w:hint="default"/>
        <w:lang w:val="ru-RU" w:eastAsia="en-US" w:bidi="ar-SA"/>
      </w:rPr>
    </w:lvl>
  </w:abstractNum>
  <w:abstractNum w:abstractNumId="10">
    <w:nsid w:val="4D6A2E08"/>
    <w:multiLevelType w:val="hybridMultilevel"/>
    <w:tmpl w:val="4E44169E"/>
    <w:lvl w:ilvl="0" w:tplc="11CE53E4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D6D5D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FEA837F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3CE48632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A1A24D90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E4B45AB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D5D03268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1FE4E79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3AECE1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1">
    <w:nsid w:val="6564730B"/>
    <w:multiLevelType w:val="hybridMultilevel"/>
    <w:tmpl w:val="70DE8048"/>
    <w:lvl w:ilvl="0" w:tplc="EC72793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A800B8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CD6411DA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4556647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994800BA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3F10A66E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58565C1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2770588C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492C8758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47730"/>
    <w:rsid w:val="0000744B"/>
    <w:rsid w:val="000152CE"/>
    <w:rsid w:val="00034616"/>
    <w:rsid w:val="0006063C"/>
    <w:rsid w:val="000C71B7"/>
    <w:rsid w:val="000F0892"/>
    <w:rsid w:val="001128A3"/>
    <w:rsid w:val="00114FA1"/>
    <w:rsid w:val="0015074B"/>
    <w:rsid w:val="001A67DC"/>
    <w:rsid w:val="001B3380"/>
    <w:rsid w:val="0021549E"/>
    <w:rsid w:val="0029639D"/>
    <w:rsid w:val="002A708F"/>
    <w:rsid w:val="002B2D40"/>
    <w:rsid w:val="002B40DE"/>
    <w:rsid w:val="00301E91"/>
    <w:rsid w:val="00326F90"/>
    <w:rsid w:val="0034381A"/>
    <w:rsid w:val="0036393F"/>
    <w:rsid w:val="003759AE"/>
    <w:rsid w:val="003A0D58"/>
    <w:rsid w:val="0040461C"/>
    <w:rsid w:val="004078AF"/>
    <w:rsid w:val="004214E5"/>
    <w:rsid w:val="00480015"/>
    <w:rsid w:val="004B11D7"/>
    <w:rsid w:val="004C6BAF"/>
    <w:rsid w:val="004F3F89"/>
    <w:rsid w:val="00512E44"/>
    <w:rsid w:val="0053497E"/>
    <w:rsid w:val="00543C2F"/>
    <w:rsid w:val="005B0D88"/>
    <w:rsid w:val="005D5C37"/>
    <w:rsid w:val="005E16BE"/>
    <w:rsid w:val="005F431E"/>
    <w:rsid w:val="00612FF7"/>
    <w:rsid w:val="006B5BD0"/>
    <w:rsid w:val="006F2CB9"/>
    <w:rsid w:val="0072128D"/>
    <w:rsid w:val="0075361B"/>
    <w:rsid w:val="007961F3"/>
    <w:rsid w:val="007C3EF4"/>
    <w:rsid w:val="007F0BC9"/>
    <w:rsid w:val="008563A2"/>
    <w:rsid w:val="008B0CF6"/>
    <w:rsid w:val="008E0931"/>
    <w:rsid w:val="009E2175"/>
    <w:rsid w:val="00A16667"/>
    <w:rsid w:val="00AA1D8D"/>
    <w:rsid w:val="00B36B2B"/>
    <w:rsid w:val="00B43FC7"/>
    <w:rsid w:val="00B4697E"/>
    <w:rsid w:val="00B47730"/>
    <w:rsid w:val="00BB7B39"/>
    <w:rsid w:val="00BF24C9"/>
    <w:rsid w:val="00C00A1D"/>
    <w:rsid w:val="00C22448"/>
    <w:rsid w:val="00C57628"/>
    <w:rsid w:val="00C82508"/>
    <w:rsid w:val="00C85C71"/>
    <w:rsid w:val="00CA3430"/>
    <w:rsid w:val="00CA48E8"/>
    <w:rsid w:val="00CB0664"/>
    <w:rsid w:val="00CB43FC"/>
    <w:rsid w:val="00CB664F"/>
    <w:rsid w:val="00D33C08"/>
    <w:rsid w:val="00D7675D"/>
    <w:rsid w:val="00D80A3A"/>
    <w:rsid w:val="00D931CE"/>
    <w:rsid w:val="00DA245F"/>
    <w:rsid w:val="00DE4259"/>
    <w:rsid w:val="00E072E3"/>
    <w:rsid w:val="00E57C53"/>
    <w:rsid w:val="00ED548B"/>
    <w:rsid w:val="00EF24F5"/>
    <w:rsid w:val="00F33830"/>
    <w:rsid w:val="00F51028"/>
    <w:rsid w:val="00F73D13"/>
    <w:rsid w:val="00F941F2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5729B4D"/>
  <w15:docId w15:val="{8221A013-BFEB-4CBB-B7D0-111CA4F8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82508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1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1"/>
    <w:unhideWhenUsed/>
    <w:qFormat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14">
    <w:name w:val="Нет списка1"/>
    <w:next w:val="a4"/>
    <w:uiPriority w:val="99"/>
    <w:semiHidden/>
    <w:unhideWhenUsed/>
    <w:rsid w:val="00543C2F"/>
  </w:style>
  <w:style w:type="table" w:customStyle="1" w:styleId="TableNormal">
    <w:name w:val="Table Normal"/>
    <w:uiPriority w:val="2"/>
    <w:semiHidden/>
    <w:unhideWhenUsed/>
    <w:qFormat/>
    <w:rsid w:val="00543C2F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543C2F"/>
    <w:pPr>
      <w:widowControl w:val="0"/>
      <w:autoSpaceDE w:val="0"/>
      <w:autoSpaceDN w:val="0"/>
      <w:spacing w:before="86" w:after="0" w:line="240" w:lineRule="auto"/>
      <w:ind w:left="76"/>
    </w:pPr>
    <w:rPr>
      <w:rFonts w:ascii="Times New Roman" w:eastAsia="Times New Roman" w:hAnsi="Times New Roman" w:cs="Times New Roman"/>
      <w:lang w:val="ru-RU"/>
    </w:rPr>
  </w:style>
  <w:style w:type="numbering" w:customStyle="1" w:styleId="2c">
    <w:name w:val="Нет списка2"/>
    <w:next w:val="a4"/>
    <w:uiPriority w:val="99"/>
    <w:semiHidden/>
    <w:unhideWhenUsed/>
    <w:rsid w:val="002B40DE"/>
  </w:style>
  <w:style w:type="table" w:customStyle="1" w:styleId="TableNormal1">
    <w:name w:val="Table Normal1"/>
    <w:uiPriority w:val="2"/>
    <w:semiHidden/>
    <w:unhideWhenUsed/>
    <w:qFormat/>
    <w:rsid w:val="002B40DE"/>
    <w:pPr>
      <w:widowControl w:val="0"/>
      <w:autoSpaceDE w:val="0"/>
      <w:autoSpaceDN w:val="0"/>
      <w:spacing w:after="0" w:line="240" w:lineRule="auto"/>
    </w:pPr>
    <w:rPr>
      <w:rFonts w:eastAsia="Calibr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/" TargetMode="External"/><Relationship Id="rId13" Type="http://schemas.openxmlformats.org/officeDocument/2006/relationships/hyperlink" Target="http://school-/" TargetMode="External"/><Relationship Id="rId18" Type="http://schemas.openxmlformats.org/officeDocument/2006/relationships/hyperlink" Target="http://school-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school-/" TargetMode="External"/><Relationship Id="rId17" Type="http://schemas.openxmlformats.org/officeDocument/2006/relationships/hyperlink" Target="http://school-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chool-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chool-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chool-/" TargetMode="External"/><Relationship Id="rId10" Type="http://schemas.openxmlformats.org/officeDocument/2006/relationships/hyperlink" Target="http://school-/" TargetMode="External"/><Relationship Id="rId19" Type="http://schemas.openxmlformats.org/officeDocument/2006/relationships/hyperlink" Target="http://school-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hool-/" TargetMode="External"/><Relationship Id="rId14" Type="http://schemas.openxmlformats.org/officeDocument/2006/relationships/hyperlink" Target="http://school-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AFA03BB-B2C0-4FA2-8ED5-32377DD7D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4623</Words>
  <Characters>26355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30917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Азм</cp:lastModifiedBy>
  <cp:revision>20</cp:revision>
  <dcterms:created xsi:type="dcterms:W3CDTF">2023-06-01T07:45:00Z</dcterms:created>
  <dcterms:modified xsi:type="dcterms:W3CDTF">2023-10-31T08:40:00Z</dcterms:modified>
  <cp:category/>
</cp:coreProperties>
</file>